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9900AE" w:rsidRDefault="00BF0D47" w:rsidP="00B86D77">
      <w:pPr>
        <w:framePr w:h="1046" w:hSpace="3014" w:wrap="notBeside" w:vAnchor="text" w:hAnchor="page" w:x="5903" w:y="7"/>
        <w:jc w:val="center"/>
        <w:rPr>
          <w:rFonts w:cs="Times New Roman"/>
          <w:color w:val="auto"/>
          <w:sz w:val="2"/>
          <w:szCs w:val="2"/>
          <w:lang w:eastAsia="ru-RU"/>
        </w:rPr>
      </w:pPr>
      <w:bookmarkStart w:id="0" w:name="_GoBack"/>
      <w:bookmarkEnd w:id="0"/>
      <w:r w:rsidRPr="009900AE">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655131" w:rsidRDefault="00655131" w:rsidP="00D517FD">
      <w:pPr>
        <w:shd w:val="clear" w:color="auto" w:fill="F8F8F6"/>
        <w:jc w:val="center"/>
        <w:rPr>
          <w:rFonts w:ascii="Times New Roman" w:hAnsi="Times New Roman" w:cs="Times New Roman"/>
          <w:b/>
          <w:bCs/>
          <w:sz w:val="28"/>
          <w:szCs w:val="28"/>
        </w:rPr>
      </w:pPr>
    </w:p>
    <w:p w:rsidR="00B06C41" w:rsidRDefault="00B06C41" w:rsidP="00D517FD">
      <w:pPr>
        <w:shd w:val="clear" w:color="auto" w:fill="F8F8F6"/>
        <w:jc w:val="center"/>
        <w:rPr>
          <w:rFonts w:ascii="Times New Roman" w:hAnsi="Times New Roman" w:cs="Times New Roman"/>
          <w:b/>
          <w:bCs/>
          <w:sz w:val="28"/>
          <w:szCs w:val="28"/>
        </w:rPr>
      </w:pPr>
      <w:r>
        <w:rPr>
          <w:rFonts w:ascii="Times New Roman" w:hAnsi="Times New Roman" w:cs="Times New Roman"/>
          <w:b/>
          <w:bCs/>
          <w:sz w:val="28"/>
          <w:szCs w:val="28"/>
        </w:rPr>
        <w:t xml:space="preserve">УПРАВЛІННЯ СЛУЖБИ БЕЗПЕКИ УКРАЇНИ </w:t>
      </w:r>
    </w:p>
    <w:p w:rsidR="00D517FD" w:rsidRPr="009900AE" w:rsidRDefault="001954CE"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У</w:t>
      </w:r>
      <w:r w:rsidR="00B06C41">
        <w:rPr>
          <w:rFonts w:ascii="Times New Roman" w:hAnsi="Times New Roman" w:cs="Times New Roman"/>
          <w:b/>
          <w:bCs/>
          <w:sz w:val="28"/>
          <w:szCs w:val="28"/>
        </w:rPr>
        <w:t xml:space="preserve"> </w:t>
      </w:r>
      <w:r>
        <w:rPr>
          <w:rFonts w:ascii="Times New Roman" w:hAnsi="Times New Roman" w:cs="Times New Roman"/>
          <w:b/>
          <w:bCs/>
          <w:sz w:val="28"/>
          <w:szCs w:val="28"/>
        </w:rPr>
        <w:t>ХМЕЛЬНИЦ</w:t>
      </w:r>
      <w:r w:rsidR="00B06C41">
        <w:rPr>
          <w:rFonts w:ascii="Times New Roman" w:hAnsi="Times New Roman" w:cs="Times New Roman"/>
          <w:b/>
          <w:bCs/>
          <w:sz w:val="28"/>
          <w:szCs w:val="28"/>
        </w:rPr>
        <w:t xml:space="preserve">ЬКІЙ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tbl>
      <w:tblPr>
        <w:tblW w:w="0" w:type="auto"/>
        <w:tblCellMar>
          <w:left w:w="0" w:type="dxa"/>
          <w:right w:w="0" w:type="dxa"/>
        </w:tblCellMar>
        <w:tblLook w:val="0000" w:firstRow="0" w:lastRow="0" w:firstColumn="0" w:lastColumn="0" w:noHBand="0" w:noVBand="0"/>
      </w:tblPr>
      <w:tblGrid>
        <w:gridCol w:w="4147"/>
        <w:gridCol w:w="5491"/>
      </w:tblGrid>
      <w:tr w:rsidR="00D517FD" w:rsidRPr="009900AE">
        <w:tc>
          <w:tcPr>
            <w:tcW w:w="4188"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520"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ЗАТВЕРДЖЕНО</w:t>
            </w:r>
          </w:p>
        </w:tc>
      </w:tr>
      <w:tr w:rsidR="00D517FD" w:rsidRPr="009900AE">
        <w:trPr>
          <w:trHeight w:val="1152"/>
        </w:trPr>
        <w:tc>
          <w:tcPr>
            <w:tcW w:w="4188"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520" w:type="dxa"/>
            <w:tcMar>
              <w:top w:w="0" w:type="dxa"/>
              <w:left w:w="108" w:type="dxa"/>
              <w:bottom w:w="0" w:type="dxa"/>
              <w:right w:w="108" w:type="dxa"/>
            </w:tcMar>
          </w:tcPr>
          <w:p w:rsidR="006032AD" w:rsidRDefault="00D517FD" w:rsidP="00320F27">
            <w:pPr>
              <w:rPr>
                <w:rFonts w:ascii="Times New Roman" w:hAnsi="Times New Roman" w:cs="Times New Roman"/>
                <w:sz w:val="28"/>
                <w:szCs w:val="28"/>
              </w:rPr>
            </w:pPr>
            <w:r w:rsidRPr="009900AE">
              <w:rPr>
                <w:rStyle w:val="ae"/>
                <w:rFonts w:ascii="Times New Roman" w:hAnsi="Times New Roman" w:cs="Times New Roman"/>
                <w:sz w:val="28"/>
                <w:szCs w:val="28"/>
                <w:shd w:val="clear" w:color="auto" w:fill="FFFFFF"/>
              </w:rPr>
              <w:t>Протоколом засідання</w:t>
            </w:r>
            <w:r w:rsidRPr="009900AE">
              <w:rPr>
                <w:rStyle w:val="apple-converted-space"/>
                <w:rFonts w:ascii="Times New Roman" w:hAnsi="Times New Roman" w:cs="Times New Roman"/>
                <w:sz w:val="28"/>
                <w:szCs w:val="28"/>
                <w:shd w:val="clear" w:color="auto" w:fill="FFFFFF"/>
              </w:rPr>
              <w:t> </w:t>
            </w:r>
            <w:r w:rsidRPr="009900AE">
              <w:rPr>
                <w:rFonts w:ascii="Times New Roman" w:hAnsi="Times New Roman" w:cs="Times New Roman"/>
                <w:sz w:val="28"/>
                <w:szCs w:val="28"/>
              </w:rPr>
              <w:t xml:space="preserve"> комісії </w:t>
            </w:r>
            <w:r w:rsidR="00594C94">
              <w:rPr>
                <w:rFonts w:ascii="Times New Roman" w:hAnsi="Times New Roman" w:cs="Times New Roman"/>
                <w:sz w:val="28"/>
                <w:szCs w:val="28"/>
              </w:rPr>
              <w:t xml:space="preserve">для проведення конкурсу  на закупівлю </w:t>
            </w:r>
          </w:p>
          <w:p w:rsidR="006032AD" w:rsidRDefault="00594C94" w:rsidP="00320F27">
            <w:pPr>
              <w:rPr>
                <w:rFonts w:ascii="Times New Roman" w:hAnsi="Times New Roman" w:cs="Times New Roman"/>
                <w:sz w:val="28"/>
                <w:szCs w:val="28"/>
              </w:rPr>
            </w:pPr>
            <w:r>
              <w:rPr>
                <w:rFonts w:ascii="Times New Roman" w:hAnsi="Times New Roman" w:cs="Times New Roman"/>
                <w:sz w:val="28"/>
                <w:szCs w:val="28"/>
              </w:rPr>
              <w:t xml:space="preserve">житла для військовослужбовців </w:t>
            </w:r>
          </w:p>
          <w:p w:rsidR="00320F27" w:rsidRDefault="000349B3" w:rsidP="00320F27">
            <w:pPr>
              <w:rPr>
                <w:rFonts w:ascii="Times New Roman" w:hAnsi="Times New Roman" w:cs="Times New Roman"/>
                <w:sz w:val="28"/>
                <w:szCs w:val="28"/>
              </w:rPr>
            </w:pPr>
            <w:r>
              <w:rPr>
                <w:rFonts w:ascii="Times New Roman" w:hAnsi="Times New Roman" w:cs="Times New Roman"/>
                <w:sz w:val="28"/>
                <w:szCs w:val="28"/>
              </w:rPr>
              <w:t>У</w:t>
            </w:r>
            <w:r w:rsidR="00B06C41">
              <w:rPr>
                <w:rFonts w:ascii="Times New Roman" w:hAnsi="Times New Roman" w:cs="Times New Roman"/>
                <w:sz w:val="28"/>
                <w:szCs w:val="28"/>
              </w:rPr>
              <w:t xml:space="preserve">правління Служби безпеки України </w:t>
            </w:r>
          </w:p>
          <w:p w:rsidR="00320F27" w:rsidRDefault="001954CE" w:rsidP="00320F27">
            <w:pPr>
              <w:rPr>
                <w:rFonts w:ascii="Times New Roman" w:hAnsi="Times New Roman" w:cs="Times New Roman"/>
                <w:sz w:val="28"/>
                <w:szCs w:val="28"/>
              </w:rPr>
            </w:pPr>
            <w:r>
              <w:rPr>
                <w:rFonts w:ascii="Times New Roman" w:hAnsi="Times New Roman" w:cs="Times New Roman"/>
                <w:sz w:val="28"/>
                <w:szCs w:val="28"/>
              </w:rPr>
              <w:t>у Хмельницькій обла</w:t>
            </w:r>
            <w:r w:rsidR="00B06C41">
              <w:rPr>
                <w:rFonts w:ascii="Times New Roman" w:hAnsi="Times New Roman" w:cs="Times New Roman"/>
                <w:sz w:val="28"/>
                <w:szCs w:val="28"/>
              </w:rPr>
              <w:t xml:space="preserve">сті </w:t>
            </w:r>
          </w:p>
          <w:p w:rsidR="00D517FD" w:rsidRDefault="00D517FD" w:rsidP="00320F27">
            <w:pPr>
              <w:rPr>
                <w:rFonts w:ascii="Times New Roman" w:hAnsi="Times New Roman" w:cs="Times New Roman"/>
                <w:sz w:val="28"/>
                <w:szCs w:val="28"/>
              </w:rPr>
            </w:pPr>
            <w:r w:rsidRPr="009900AE">
              <w:rPr>
                <w:rFonts w:ascii="Times New Roman" w:hAnsi="Times New Roman" w:cs="Times New Roman"/>
                <w:sz w:val="28"/>
                <w:szCs w:val="28"/>
              </w:rPr>
              <w:t xml:space="preserve">від </w:t>
            </w:r>
            <w:r w:rsidR="00690E4B" w:rsidRPr="009900AE">
              <w:rPr>
                <w:rFonts w:ascii="Times New Roman" w:hAnsi="Times New Roman" w:cs="Times New Roman"/>
                <w:sz w:val="28"/>
                <w:szCs w:val="28"/>
              </w:rPr>
              <w:t>__</w:t>
            </w:r>
            <w:r w:rsidRPr="009900AE">
              <w:rPr>
                <w:rFonts w:ascii="Times New Roman" w:hAnsi="Times New Roman" w:cs="Times New Roman"/>
                <w:sz w:val="28"/>
                <w:szCs w:val="28"/>
              </w:rPr>
              <w:t>.</w:t>
            </w:r>
            <w:r w:rsidR="00B06C41">
              <w:rPr>
                <w:rFonts w:ascii="Times New Roman" w:hAnsi="Times New Roman" w:cs="Times New Roman"/>
                <w:sz w:val="28"/>
                <w:szCs w:val="28"/>
              </w:rPr>
              <w:t>11</w:t>
            </w:r>
            <w:r w:rsidRPr="009900AE">
              <w:rPr>
                <w:rFonts w:ascii="Times New Roman" w:hAnsi="Times New Roman" w:cs="Times New Roman"/>
                <w:sz w:val="28"/>
                <w:szCs w:val="28"/>
              </w:rPr>
              <w:t>.201</w:t>
            </w:r>
            <w:r w:rsidR="00DC067B" w:rsidRPr="009900AE">
              <w:rPr>
                <w:rFonts w:ascii="Times New Roman" w:hAnsi="Times New Roman" w:cs="Times New Roman"/>
                <w:sz w:val="28"/>
                <w:szCs w:val="28"/>
              </w:rPr>
              <w:t>6</w:t>
            </w:r>
            <w:r w:rsidRPr="009900AE">
              <w:rPr>
                <w:rFonts w:ascii="Times New Roman" w:hAnsi="Times New Roman" w:cs="Times New Roman"/>
                <w:sz w:val="28"/>
                <w:szCs w:val="28"/>
              </w:rPr>
              <w:t xml:space="preserve"> року № </w:t>
            </w:r>
            <w:r w:rsidR="00EF0BEE">
              <w:rPr>
                <w:rFonts w:ascii="Times New Roman" w:hAnsi="Times New Roman" w:cs="Times New Roman"/>
                <w:sz w:val="28"/>
                <w:szCs w:val="28"/>
              </w:rPr>
              <w:t>1</w:t>
            </w:r>
          </w:p>
          <w:p w:rsidR="00320F27" w:rsidRDefault="00320F27" w:rsidP="00320F27">
            <w:pPr>
              <w:rPr>
                <w:rFonts w:ascii="Times New Roman" w:hAnsi="Times New Roman" w:cs="Times New Roman"/>
                <w:sz w:val="28"/>
                <w:szCs w:val="28"/>
              </w:rPr>
            </w:pPr>
          </w:p>
          <w:p w:rsidR="00320F27" w:rsidRPr="006375D4" w:rsidRDefault="00320F27" w:rsidP="00320F27">
            <w:pPr>
              <w:pStyle w:val="Default"/>
              <w:ind w:right="-3300"/>
              <w:rPr>
                <w:sz w:val="28"/>
                <w:szCs w:val="28"/>
              </w:rPr>
            </w:pPr>
            <w:r w:rsidRPr="006375D4">
              <w:rPr>
                <w:sz w:val="28"/>
                <w:szCs w:val="28"/>
              </w:rPr>
              <w:t xml:space="preserve">Голова конкурсної комісії </w:t>
            </w:r>
          </w:p>
          <w:p w:rsidR="00320F27" w:rsidRDefault="00320F27" w:rsidP="00320F27">
            <w:pPr>
              <w:pStyle w:val="af"/>
              <w:jc w:val="left"/>
              <w:rPr>
                <w:b w:val="0"/>
                <w:szCs w:val="28"/>
              </w:rPr>
            </w:pPr>
            <w:r w:rsidRPr="006375D4">
              <w:rPr>
                <w:b w:val="0"/>
                <w:szCs w:val="28"/>
              </w:rPr>
              <w:t xml:space="preserve">                                                       </w:t>
            </w:r>
            <w:r>
              <w:rPr>
                <w:b w:val="0"/>
                <w:szCs w:val="28"/>
              </w:rPr>
              <w:t xml:space="preserve">С. </w:t>
            </w:r>
            <w:r w:rsidR="006032AD">
              <w:rPr>
                <w:b w:val="0"/>
                <w:szCs w:val="28"/>
              </w:rPr>
              <w:t>Лукашук</w:t>
            </w:r>
          </w:p>
          <w:p w:rsidR="006032AD" w:rsidRDefault="006032AD" w:rsidP="00320F27">
            <w:pPr>
              <w:pStyle w:val="af"/>
              <w:jc w:val="left"/>
              <w:rPr>
                <w:b w:val="0"/>
                <w:szCs w:val="28"/>
                <w:lang w:val="ru-RU"/>
              </w:rPr>
            </w:pPr>
          </w:p>
          <w:p w:rsidR="00320F27" w:rsidRPr="002677A5" w:rsidRDefault="00320F27" w:rsidP="00320F27">
            <w:pPr>
              <w:pStyle w:val="af"/>
              <w:jc w:val="left"/>
              <w:rPr>
                <w:b w:val="0"/>
                <w:lang w:val="ru-RU"/>
              </w:rPr>
            </w:pPr>
            <w:r>
              <w:rPr>
                <w:b w:val="0"/>
                <w:szCs w:val="28"/>
                <w:lang w:val="ru-RU"/>
              </w:rPr>
              <w:t>«___» листопада 2016 року</w:t>
            </w:r>
          </w:p>
          <w:p w:rsidR="00320F27" w:rsidRPr="009900AE" w:rsidRDefault="00320F27" w:rsidP="002D6F85">
            <w:pPr>
              <w:jc w:val="both"/>
              <w:rPr>
                <w:rFonts w:ascii="Times New Roman" w:hAnsi="Times New Roman" w:cs="Times New Roman"/>
                <w:sz w:val="28"/>
                <w:szCs w:val="28"/>
              </w:rPr>
            </w:pPr>
          </w:p>
        </w:tc>
      </w:tr>
    </w:tbl>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КОНКУРСНА ДОКУМЕНТАЦІЯ</w:t>
      </w:r>
    </w:p>
    <w:p w:rsidR="00E735F9"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з придбання житла на вторинному ринку</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 xml:space="preserve">для </w:t>
      </w:r>
      <w:r w:rsidRPr="009900AE">
        <w:rPr>
          <w:rFonts w:ascii="Times New Roman" w:hAnsi="Times New Roman" w:cs="Times New Roman"/>
          <w:sz w:val="28"/>
          <w:szCs w:val="28"/>
        </w:rPr>
        <w:t xml:space="preserve">військовослужбовців </w:t>
      </w:r>
    </w:p>
    <w:p w:rsidR="00D517FD" w:rsidRPr="009900AE" w:rsidRDefault="00B06C41" w:rsidP="00D517FD">
      <w:pPr>
        <w:shd w:val="clear" w:color="auto" w:fill="F8F8F6"/>
        <w:jc w:val="center"/>
        <w:rPr>
          <w:rFonts w:ascii="Times New Roman" w:hAnsi="Times New Roman" w:cs="Times New Roman"/>
          <w:sz w:val="28"/>
          <w:szCs w:val="28"/>
        </w:rPr>
      </w:pPr>
      <w:r>
        <w:rPr>
          <w:rFonts w:ascii="Times New Roman" w:hAnsi="Times New Roman" w:cs="Times New Roman"/>
          <w:sz w:val="28"/>
          <w:szCs w:val="28"/>
        </w:rPr>
        <w:t xml:space="preserve">Управління Служби безпеки України </w:t>
      </w:r>
      <w:r w:rsidR="00751BBE">
        <w:rPr>
          <w:rFonts w:ascii="Times New Roman" w:hAnsi="Times New Roman" w:cs="Times New Roman"/>
          <w:sz w:val="28"/>
          <w:szCs w:val="28"/>
        </w:rPr>
        <w:t xml:space="preserve">у Хмельницькій </w:t>
      </w:r>
      <w:r>
        <w:rPr>
          <w:rFonts w:ascii="Times New Roman" w:hAnsi="Times New Roman" w:cs="Times New Roman"/>
          <w:sz w:val="28"/>
          <w:szCs w:val="28"/>
        </w:rPr>
        <w:t xml:space="preserve">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174F60" w:rsidRPr="009900AE" w:rsidRDefault="00174F60" w:rsidP="00D517FD">
      <w:pPr>
        <w:shd w:val="clear" w:color="auto" w:fill="F8F8F6"/>
        <w:jc w:val="center"/>
        <w:rPr>
          <w:rFonts w:ascii="Times New Roman" w:hAnsi="Times New Roman" w:cs="Times New Roman"/>
          <w:sz w:val="28"/>
          <w:szCs w:val="28"/>
        </w:rPr>
      </w:pPr>
    </w:p>
    <w:p w:rsidR="00D517FD" w:rsidRPr="009900AE" w:rsidRDefault="00B06C41" w:rsidP="00D517FD">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 xml:space="preserve">м. </w:t>
      </w:r>
      <w:r w:rsidR="00E735F9">
        <w:rPr>
          <w:rFonts w:ascii="Times New Roman" w:hAnsi="Times New Roman" w:cs="Times New Roman"/>
          <w:b/>
          <w:sz w:val="28"/>
          <w:szCs w:val="28"/>
        </w:rPr>
        <w:t>Хмельницький</w:t>
      </w:r>
      <w:r w:rsidR="005A79CE" w:rsidRPr="009900AE">
        <w:rPr>
          <w:rFonts w:ascii="Times New Roman" w:hAnsi="Times New Roman" w:cs="Times New Roman"/>
          <w:b/>
          <w:sz w:val="28"/>
          <w:szCs w:val="28"/>
        </w:rPr>
        <w:t xml:space="preserve"> – 2016</w:t>
      </w:r>
    </w:p>
    <w:p w:rsidR="00D517FD" w:rsidRPr="009900AE" w:rsidRDefault="00D517FD" w:rsidP="00D517FD">
      <w:pPr>
        <w:shd w:val="clear" w:color="auto" w:fill="F8F8F6"/>
        <w:jc w:val="center"/>
      </w:pPr>
      <w:r w:rsidRPr="009900AE">
        <w:rPr>
          <w:rFonts w:ascii="Verdana" w:hAnsi="Verdana"/>
          <w:sz w:val="21"/>
          <w:szCs w:val="21"/>
        </w:rPr>
        <w:t> </w:t>
      </w:r>
    </w:p>
    <w:p w:rsidR="00A80323" w:rsidRDefault="00A80323" w:rsidP="001D30A2">
      <w:pPr>
        <w:jc w:val="center"/>
        <w:rPr>
          <w:rFonts w:ascii="Times New Roman" w:hAnsi="Times New Roman" w:cs="Times New Roman"/>
          <w:b/>
          <w:sz w:val="28"/>
          <w:szCs w:val="28"/>
        </w:rPr>
      </w:pPr>
    </w:p>
    <w:p w:rsidR="00DB591D" w:rsidRPr="009900AE" w:rsidRDefault="00DB591D" w:rsidP="001D30A2">
      <w:pPr>
        <w:jc w:val="center"/>
        <w:rPr>
          <w:rFonts w:ascii="Times New Roman" w:hAnsi="Times New Roman" w:cs="Times New Roman"/>
          <w:b/>
          <w:sz w:val="28"/>
          <w:szCs w:val="28"/>
        </w:rPr>
      </w:pPr>
      <w:r w:rsidRPr="009900AE">
        <w:rPr>
          <w:rFonts w:ascii="Times New Roman" w:hAnsi="Times New Roman" w:cs="Times New Roman"/>
          <w:b/>
          <w:sz w:val="28"/>
          <w:szCs w:val="28"/>
        </w:rPr>
        <w:t>ЗМІСТ</w:t>
      </w:r>
    </w:p>
    <w:p w:rsidR="00132EE2" w:rsidRDefault="00132EE2" w:rsidP="00925D31">
      <w:pPr>
        <w:jc w:val="center"/>
        <w:rPr>
          <w:rFonts w:ascii="Times New Roman" w:hAnsi="Times New Roman" w:cs="Times New Roman"/>
          <w:b/>
          <w:sz w:val="28"/>
          <w:szCs w:val="28"/>
        </w:rPr>
      </w:pPr>
      <w:r w:rsidRPr="009900AE">
        <w:rPr>
          <w:rFonts w:ascii="Times New Roman" w:hAnsi="Times New Roman" w:cs="Times New Roman"/>
          <w:b/>
          <w:sz w:val="28"/>
          <w:szCs w:val="28"/>
        </w:rPr>
        <w:t>конкурсної документації</w:t>
      </w:r>
    </w:p>
    <w:p w:rsidR="00B06C41" w:rsidRPr="0047382E" w:rsidRDefault="00B06C41" w:rsidP="00925D31">
      <w:pPr>
        <w:jc w:val="center"/>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2508"/>
        <w:gridCol w:w="4710"/>
        <w:gridCol w:w="1930"/>
      </w:tblGrid>
      <w:tr w:rsidR="00032A0D" w:rsidRPr="009900AE">
        <w:tc>
          <w:tcPr>
            <w:tcW w:w="0" w:type="auto"/>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 з/п</w:t>
            </w:r>
          </w:p>
        </w:tc>
        <w:tc>
          <w:tcPr>
            <w:tcW w:w="0" w:type="auto"/>
            <w:gridSpan w:val="2"/>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Найменування</w:t>
            </w:r>
          </w:p>
        </w:tc>
        <w:tc>
          <w:tcPr>
            <w:tcW w:w="0" w:type="auto"/>
            <w:shd w:val="clear" w:color="auto" w:fill="auto"/>
            <w:vAlign w:val="center"/>
          </w:tcPr>
          <w:p w:rsidR="00032A0D" w:rsidRPr="009900AE" w:rsidRDefault="00BA5CA4" w:rsidP="005A289E">
            <w:pPr>
              <w:ind w:left="132" w:hanging="132"/>
              <w:jc w:val="center"/>
              <w:rPr>
                <w:rFonts w:ascii="Times New Roman" w:hAnsi="Times New Roman" w:cs="Times New Roman"/>
                <w:b/>
                <w:sz w:val="28"/>
                <w:szCs w:val="28"/>
              </w:rPr>
            </w:pPr>
            <w:r w:rsidRPr="009900AE">
              <w:rPr>
                <w:rFonts w:ascii="Times New Roman" w:hAnsi="Times New Roman" w:cs="Times New Roman"/>
                <w:b/>
                <w:sz w:val="28"/>
                <w:szCs w:val="28"/>
              </w:rPr>
              <w:t>С</w:t>
            </w:r>
            <w:r w:rsidR="00032A0D" w:rsidRPr="009900AE">
              <w:rPr>
                <w:rFonts w:ascii="Times New Roman" w:hAnsi="Times New Roman" w:cs="Times New Roman"/>
                <w:b/>
                <w:sz w:val="28"/>
                <w:szCs w:val="28"/>
              </w:rPr>
              <w:t>торінка</w:t>
            </w:r>
          </w:p>
        </w:tc>
      </w:tr>
      <w:tr w:rsidR="00032A0D" w:rsidRPr="009900AE">
        <w:tc>
          <w:tcPr>
            <w:tcW w:w="0" w:type="auto"/>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p>
        </w:tc>
        <w:tc>
          <w:tcPr>
            <w:tcW w:w="0" w:type="auto"/>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замовника конкурсу</w:t>
            </w:r>
          </w:p>
        </w:tc>
        <w:tc>
          <w:tcPr>
            <w:tcW w:w="0" w:type="auto"/>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2</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Інформація про предмет конкурсу</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c>
          <w:tcPr>
            <w:tcW w:w="0" w:type="auto"/>
            <w:gridSpan w:val="2"/>
            <w:shd w:val="clear" w:color="auto" w:fill="auto"/>
          </w:tcPr>
          <w:p w:rsidR="00DC3824" w:rsidRPr="009900AE" w:rsidRDefault="0073699C" w:rsidP="00D85298">
            <w:pPr>
              <w:jc w:val="both"/>
              <w:rPr>
                <w:rFonts w:ascii="Times New Roman" w:hAnsi="Times New Roman" w:cs="Times New Roman"/>
                <w:sz w:val="22"/>
                <w:szCs w:val="22"/>
              </w:rPr>
            </w:pPr>
            <w:r>
              <w:rPr>
                <w:rFonts w:ascii="Times New Roman" w:hAnsi="Times New Roman" w:cs="Times New Roman"/>
                <w:sz w:val="22"/>
                <w:szCs w:val="22"/>
              </w:rPr>
              <w:t>Процедура проведення конкурсу</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4</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Недискрим</w:t>
            </w:r>
            <w:r w:rsidR="0073699C">
              <w:rPr>
                <w:rFonts w:ascii="Times New Roman" w:hAnsi="Times New Roman" w:cs="Times New Roman"/>
                <w:sz w:val="22"/>
                <w:szCs w:val="22"/>
              </w:rPr>
              <w:t>інація учасників конкурсу</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5</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валюту в який повинна бути розрахована і зазна</w:t>
            </w:r>
            <w:r w:rsidR="0073699C">
              <w:rPr>
                <w:rFonts w:ascii="Times New Roman" w:hAnsi="Times New Roman" w:cs="Times New Roman"/>
                <w:sz w:val="22"/>
                <w:szCs w:val="22"/>
              </w:rPr>
              <w:t>чена ціна конкурсної пропозиції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6</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мову, якою повинна бут</w:t>
            </w:r>
            <w:r w:rsidR="0073699C">
              <w:rPr>
                <w:rFonts w:ascii="Times New Roman" w:hAnsi="Times New Roman" w:cs="Times New Roman"/>
                <w:sz w:val="22"/>
                <w:szCs w:val="22"/>
              </w:rPr>
              <w:t>и складена конкурсна пропозиція</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7</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Процедура надання роз’яснень стосовно конкурсної д</w:t>
            </w:r>
            <w:r w:rsidR="0073699C">
              <w:rPr>
                <w:rFonts w:ascii="Times New Roman" w:hAnsi="Times New Roman" w:cs="Times New Roman"/>
                <w:sz w:val="22"/>
                <w:szCs w:val="22"/>
              </w:rPr>
              <w:t>окументації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8</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зборів з питань надання роз’яснень с</w:t>
            </w:r>
            <w:r w:rsidR="0073699C">
              <w:rPr>
                <w:rFonts w:ascii="Times New Roman" w:hAnsi="Times New Roman" w:cs="Times New Roman"/>
                <w:sz w:val="22"/>
                <w:szCs w:val="22"/>
              </w:rPr>
              <w:t>тосовно конкурсної документації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9</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О</w:t>
            </w:r>
            <w:r w:rsidR="0073699C">
              <w:rPr>
                <w:rFonts w:ascii="Times New Roman" w:hAnsi="Times New Roman" w:cs="Times New Roman"/>
                <w:sz w:val="22"/>
                <w:szCs w:val="22"/>
              </w:rPr>
              <w:t>формлення конкурсної пропозиції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10</w:t>
            </w:r>
          </w:p>
        </w:tc>
        <w:tc>
          <w:tcPr>
            <w:tcW w:w="0" w:type="auto"/>
            <w:gridSpan w:val="2"/>
            <w:shd w:val="clear" w:color="auto" w:fill="auto"/>
          </w:tcPr>
          <w:p w:rsidR="00DC3824" w:rsidRPr="009900AE" w:rsidRDefault="0073699C" w:rsidP="00D85298">
            <w:pPr>
              <w:jc w:val="both"/>
              <w:rPr>
                <w:rFonts w:ascii="Times New Roman" w:hAnsi="Times New Roman" w:cs="Times New Roman"/>
                <w:sz w:val="22"/>
                <w:szCs w:val="22"/>
              </w:rPr>
            </w:pPr>
            <w:r>
              <w:rPr>
                <w:rFonts w:ascii="Times New Roman" w:hAnsi="Times New Roman" w:cs="Times New Roman"/>
                <w:sz w:val="22"/>
                <w:szCs w:val="22"/>
              </w:rPr>
              <w:t>Зміст конкурсної пропозиції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5</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11</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 xml:space="preserve">Термін протягом якого </w:t>
            </w:r>
            <w:r w:rsidR="0073699C">
              <w:rPr>
                <w:rFonts w:ascii="Times New Roman" w:hAnsi="Times New Roman" w:cs="Times New Roman"/>
                <w:sz w:val="22"/>
                <w:szCs w:val="22"/>
              </w:rPr>
              <w:t>конкурсні пропозиції є дійсними</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8</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12</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Fonts w:ascii="Times New Roman" w:hAnsi="Times New Roman" w:cs="Times New Roman"/>
                <w:sz w:val="22"/>
                <w:szCs w:val="22"/>
              </w:rPr>
              <w:t>Відмова учаснику від участі в конкурсі, в</w:t>
            </w:r>
            <w:r w:rsidRPr="009900AE">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8</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13</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9</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14</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Опис окремої частини (частин) предмета конкурсу, щодо яких можуть б</w:t>
            </w:r>
            <w:r w:rsidR="0073699C">
              <w:rPr>
                <w:rStyle w:val="a4"/>
                <w:rFonts w:ascii="Times New Roman" w:hAnsi="Times New Roman" w:cs="Times New Roman"/>
              </w:rPr>
              <w:t>ути подані конкурсні пропозиції</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10</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15</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Внесення змін або відкликання конкурсної пропозиції учасником</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10</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16</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Спосіб, місце та кінцевий термін подання конкурсних пропозицій</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10</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17</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Місце, дата та час розкр</w:t>
            </w:r>
            <w:r w:rsidR="0073699C">
              <w:rPr>
                <w:rStyle w:val="a4"/>
                <w:rFonts w:ascii="Times New Roman" w:hAnsi="Times New Roman" w:cs="Times New Roman"/>
              </w:rPr>
              <w:t>иття конкурсних пропозицій</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10</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18</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w:t>
            </w:r>
            <w:r>
              <w:rPr>
                <w:rFonts w:ascii="Times New Roman" w:hAnsi="Times New Roman" w:cs="Times New Roman"/>
                <w:sz w:val="22"/>
                <w:szCs w:val="22"/>
              </w:rPr>
              <w:t>1</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19</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Виправлення арифметичних помилок</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w:t>
            </w:r>
            <w:r>
              <w:rPr>
                <w:rFonts w:ascii="Times New Roman" w:hAnsi="Times New Roman" w:cs="Times New Roman"/>
                <w:sz w:val="22"/>
                <w:szCs w:val="22"/>
              </w:rPr>
              <w:t>2</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20</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Інша інформація</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w:t>
            </w:r>
            <w:r>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21</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Терміни укладання договору</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w:t>
            </w:r>
            <w:r>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22</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Основні умови, які обов’язково включа</w:t>
            </w:r>
            <w:r w:rsidR="0073699C">
              <w:rPr>
                <w:rStyle w:val="a4"/>
                <w:rFonts w:ascii="Times New Roman" w:hAnsi="Times New Roman" w:cs="Times New Roman"/>
              </w:rPr>
              <w:t>ються до договору про закупівлю</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1</w:t>
            </w:r>
            <w:r>
              <w:rPr>
                <w:rFonts w:ascii="Times New Roman" w:hAnsi="Times New Roman" w:cs="Times New Roman"/>
                <w:sz w:val="22"/>
                <w:szCs w:val="22"/>
              </w:rPr>
              <w:t>3</w:t>
            </w:r>
          </w:p>
        </w:tc>
      </w:tr>
      <w:tr w:rsidR="00DC3824" w:rsidRPr="009900AE">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sidRPr="009900AE">
              <w:rPr>
                <w:rFonts w:ascii="Times New Roman" w:hAnsi="Times New Roman" w:cs="Times New Roman"/>
                <w:sz w:val="22"/>
                <w:szCs w:val="22"/>
              </w:rPr>
              <w:t>23</w:t>
            </w:r>
          </w:p>
        </w:tc>
        <w:tc>
          <w:tcPr>
            <w:tcW w:w="0" w:type="auto"/>
            <w:gridSpan w:val="2"/>
            <w:shd w:val="clear" w:color="auto" w:fill="auto"/>
          </w:tcPr>
          <w:p w:rsidR="00DC3824" w:rsidRPr="009900AE" w:rsidRDefault="00DC3824" w:rsidP="00D85298">
            <w:pPr>
              <w:jc w:val="both"/>
              <w:rPr>
                <w:rFonts w:ascii="Times New Roman" w:hAnsi="Times New Roman" w:cs="Times New Roman"/>
                <w:sz w:val="22"/>
                <w:szCs w:val="22"/>
              </w:rPr>
            </w:pPr>
            <w:r w:rsidRPr="009900AE">
              <w:rPr>
                <w:rStyle w:val="a4"/>
                <w:rFonts w:ascii="Times New Roman" w:hAnsi="Times New Roman" w:cs="Times New Roman"/>
              </w:rPr>
              <w:t>Дії замовника при відмові переможця конкурсу підписати договір про закупівлю</w:t>
            </w:r>
          </w:p>
        </w:tc>
        <w:tc>
          <w:tcPr>
            <w:tcW w:w="0" w:type="auto"/>
            <w:shd w:val="clear" w:color="auto" w:fill="auto"/>
            <w:vAlign w:val="center"/>
          </w:tcPr>
          <w:p w:rsidR="00DC3824" w:rsidRPr="009900AE" w:rsidRDefault="00DC3824" w:rsidP="00D85298">
            <w:pPr>
              <w:jc w:val="center"/>
              <w:rPr>
                <w:rFonts w:ascii="Times New Roman" w:hAnsi="Times New Roman" w:cs="Times New Roman"/>
                <w:sz w:val="22"/>
                <w:szCs w:val="22"/>
              </w:rPr>
            </w:pPr>
            <w:r>
              <w:rPr>
                <w:rFonts w:ascii="Times New Roman" w:hAnsi="Times New Roman" w:cs="Times New Roman"/>
                <w:sz w:val="22"/>
                <w:szCs w:val="22"/>
              </w:rPr>
              <w:t>19</w:t>
            </w:r>
          </w:p>
        </w:tc>
      </w:tr>
      <w:tr w:rsidR="00FE5432" w:rsidRPr="009900AE">
        <w:trPr>
          <w:trHeight w:val="1540"/>
        </w:trPr>
        <w:tc>
          <w:tcPr>
            <w:tcW w:w="0" w:type="auto"/>
            <w:gridSpan w:val="4"/>
            <w:tcBorders>
              <w:left w:val="nil"/>
              <w:right w:val="nil"/>
            </w:tcBorders>
            <w:shd w:val="clear" w:color="auto" w:fill="auto"/>
            <w:vAlign w:val="center"/>
          </w:tcPr>
          <w:p w:rsidR="00FE5432" w:rsidRDefault="00FE5432" w:rsidP="005A289E">
            <w:pPr>
              <w:jc w:val="center"/>
              <w:rPr>
                <w:rFonts w:ascii="Times New Roman" w:hAnsi="Times New Roman" w:cs="Times New Roman"/>
                <w:sz w:val="22"/>
                <w:szCs w:val="22"/>
              </w:rPr>
            </w:pPr>
          </w:p>
          <w:p w:rsidR="00F465C4" w:rsidRDefault="00F465C4" w:rsidP="00F465C4">
            <w:pPr>
              <w:jc w:val="center"/>
              <w:rPr>
                <w:rFonts w:ascii="Times New Roman" w:hAnsi="Times New Roman" w:cs="Times New Roman"/>
                <w:b/>
              </w:rPr>
            </w:pPr>
          </w:p>
          <w:p w:rsidR="00F465C4" w:rsidRDefault="00F465C4" w:rsidP="00F465C4">
            <w:pPr>
              <w:jc w:val="center"/>
              <w:rPr>
                <w:rFonts w:ascii="Times New Roman" w:hAnsi="Times New Roman" w:cs="Times New Roman"/>
                <w:b/>
              </w:rPr>
            </w:pPr>
          </w:p>
          <w:p w:rsidR="00F465C4" w:rsidRDefault="00F465C4" w:rsidP="00F465C4">
            <w:pPr>
              <w:jc w:val="center"/>
              <w:rPr>
                <w:rFonts w:ascii="Times New Roman" w:hAnsi="Times New Roman" w:cs="Times New Roman"/>
                <w:b/>
              </w:rPr>
            </w:pPr>
          </w:p>
          <w:p w:rsidR="00F465C4" w:rsidRDefault="00F465C4" w:rsidP="00F465C4">
            <w:pPr>
              <w:jc w:val="center"/>
              <w:rPr>
                <w:rFonts w:ascii="Times New Roman" w:hAnsi="Times New Roman" w:cs="Times New Roman"/>
                <w:b/>
              </w:rPr>
            </w:pPr>
          </w:p>
          <w:p w:rsidR="00F465C4" w:rsidRDefault="00F465C4" w:rsidP="00F465C4">
            <w:pPr>
              <w:jc w:val="center"/>
              <w:rPr>
                <w:rFonts w:ascii="Times New Roman" w:hAnsi="Times New Roman" w:cs="Times New Roman"/>
                <w:b/>
              </w:rPr>
            </w:pPr>
          </w:p>
          <w:p w:rsidR="00F465C4" w:rsidRDefault="00F465C4" w:rsidP="00F465C4">
            <w:pPr>
              <w:jc w:val="center"/>
              <w:rPr>
                <w:rFonts w:ascii="Times New Roman" w:hAnsi="Times New Roman" w:cs="Times New Roman"/>
                <w:b/>
              </w:rPr>
            </w:pPr>
          </w:p>
          <w:p w:rsidR="00392B82" w:rsidRDefault="00392B82" w:rsidP="00F465C4">
            <w:pPr>
              <w:jc w:val="center"/>
              <w:rPr>
                <w:rFonts w:ascii="Times New Roman" w:hAnsi="Times New Roman" w:cs="Times New Roman"/>
                <w:b/>
              </w:rPr>
            </w:pPr>
          </w:p>
          <w:p w:rsidR="00F465C4" w:rsidRPr="00F465C4" w:rsidRDefault="00F465C4" w:rsidP="00F465C4">
            <w:pPr>
              <w:jc w:val="center"/>
              <w:rPr>
                <w:rFonts w:ascii="Times New Roman" w:hAnsi="Times New Roman" w:cs="Times New Roman"/>
                <w:b/>
              </w:rPr>
            </w:pPr>
            <w:r w:rsidRPr="00F465C4">
              <w:rPr>
                <w:rFonts w:ascii="Times New Roman" w:hAnsi="Times New Roman" w:cs="Times New Roman"/>
                <w:b/>
              </w:rPr>
              <w:t>Увага</w:t>
            </w:r>
          </w:p>
          <w:p w:rsidR="00F465C4" w:rsidRPr="00F465C4" w:rsidRDefault="00F465C4" w:rsidP="00F465C4">
            <w:pPr>
              <w:jc w:val="center"/>
              <w:rPr>
                <w:rFonts w:ascii="Times New Roman" w:hAnsi="Times New Roman" w:cs="Times New Roman"/>
              </w:rPr>
            </w:pPr>
          </w:p>
          <w:p w:rsidR="00F465C4" w:rsidRDefault="00F465C4" w:rsidP="00392B82">
            <w:pPr>
              <w:jc w:val="both"/>
              <w:rPr>
                <w:rFonts w:ascii="Times New Roman" w:hAnsi="Times New Roman" w:cs="Times New Roman"/>
                <w:sz w:val="22"/>
                <w:szCs w:val="22"/>
              </w:rPr>
            </w:pPr>
            <w:r w:rsidRPr="00F465C4">
              <w:rPr>
                <w:rFonts w:ascii="Times New Roman" w:hAnsi="Times New Roman" w:cs="Times New Roman"/>
              </w:rPr>
              <w:tab/>
              <w:t>Згідно з вимогами Конкурсної документації всі сторінки конкурсної пропозиції Учасника конкурсу (в тому числі ті що не містять інформацію) повинні бути пронумеровані, прошиті та підписані уповноваженою особою Учасника.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 Оформлення конкурсної пропозиції з порушенням умов документації конкурсу є підставою для відхилення конкурсної пропозиції, як такої, що не відповідає умовам конкурсної документації.</w:t>
            </w:r>
          </w:p>
          <w:p w:rsidR="00FE5432" w:rsidRDefault="00FE5432" w:rsidP="005A289E">
            <w:pPr>
              <w:jc w:val="center"/>
              <w:rPr>
                <w:rFonts w:ascii="Times New Roman" w:hAnsi="Times New Roman" w:cs="Times New Roman"/>
                <w:sz w:val="22"/>
                <w:szCs w:val="22"/>
              </w:rPr>
            </w:pP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rStyle w:val="ae"/>
                <w:sz w:val="24"/>
                <w:szCs w:val="24"/>
                <w:shd w:val="clear" w:color="auto" w:fill="FFFFFF"/>
                <w:lang w:val="uk-UA"/>
              </w:rPr>
              <w:lastRenderedPageBreak/>
              <w:t>1. Інформація про замовника конкурсу:</w:t>
            </w:r>
          </w:p>
        </w:tc>
        <w:tc>
          <w:tcPr>
            <w:tcW w:w="0" w:type="auto"/>
            <w:gridSpan w:val="2"/>
            <w:shd w:val="clear" w:color="auto" w:fill="auto"/>
          </w:tcPr>
          <w:p w:rsidR="00DC3824" w:rsidRPr="009900AE" w:rsidRDefault="00DC3824" w:rsidP="005A289E">
            <w:pPr>
              <w:pStyle w:val="a5"/>
              <w:spacing w:before="0" w:line="274" w:lineRule="atLeast"/>
              <w:ind w:firstLine="0"/>
              <w:rPr>
                <w:sz w:val="24"/>
                <w:szCs w:val="24"/>
                <w:lang w:val="uk-UA"/>
              </w:rPr>
            </w:pPr>
            <w:r w:rsidRPr="009900AE">
              <w:rPr>
                <w:sz w:val="24"/>
                <w:szCs w:val="24"/>
                <w:lang w:val="uk-UA"/>
              </w:rPr>
              <w:t> </w:t>
            </w:r>
          </w:p>
        </w:tc>
      </w:tr>
      <w:tr w:rsidR="00DC3824" w:rsidRPr="009900AE">
        <w:tc>
          <w:tcPr>
            <w:tcW w:w="0" w:type="auto"/>
            <w:gridSpan w:val="2"/>
            <w:shd w:val="clear" w:color="auto" w:fill="auto"/>
          </w:tcPr>
          <w:p w:rsidR="00DC3824" w:rsidRPr="009900AE" w:rsidRDefault="00DC3824" w:rsidP="009A0E4A">
            <w:pPr>
              <w:pStyle w:val="a5"/>
              <w:spacing w:before="0" w:after="60" w:line="220" w:lineRule="atLeast"/>
              <w:ind w:left="140" w:firstLine="0"/>
              <w:jc w:val="left"/>
              <w:rPr>
                <w:sz w:val="24"/>
                <w:szCs w:val="24"/>
                <w:lang w:val="uk-UA"/>
              </w:rPr>
            </w:pPr>
            <w:r w:rsidRPr="009900AE">
              <w:rPr>
                <w:color w:val="000000"/>
                <w:sz w:val="24"/>
                <w:szCs w:val="24"/>
                <w:lang w:val="uk-UA"/>
              </w:rPr>
              <w:t>- повне</w:t>
            </w:r>
          </w:p>
          <w:p w:rsidR="00DC3824" w:rsidRPr="009900AE" w:rsidRDefault="00DC3824" w:rsidP="009A0E4A">
            <w:pPr>
              <w:pStyle w:val="a5"/>
              <w:spacing w:before="0" w:line="274" w:lineRule="atLeast"/>
              <w:ind w:firstLine="0"/>
              <w:jc w:val="left"/>
              <w:rPr>
                <w:sz w:val="24"/>
                <w:szCs w:val="24"/>
                <w:lang w:val="uk-UA"/>
              </w:rPr>
            </w:pPr>
            <w:r w:rsidRPr="009900AE">
              <w:rPr>
                <w:color w:val="000000"/>
                <w:sz w:val="24"/>
                <w:szCs w:val="24"/>
                <w:lang w:val="uk-UA"/>
              </w:rPr>
              <w:t>найменування</w:t>
            </w:r>
          </w:p>
        </w:tc>
        <w:tc>
          <w:tcPr>
            <w:tcW w:w="0" w:type="auto"/>
            <w:gridSpan w:val="2"/>
            <w:shd w:val="clear" w:color="auto" w:fill="auto"/>
            <w:vAlign w:val="center"/>
          </w:tcPr>
          <w:p w:rsidR="00DC3824" w:rsidRPr="009900AE" w:rsidRDefault="00DC3824" w:rsidP="005A289E">
            <w:pPr>
              <w:pStyle w:val="a5"/>
              <w:spacing w:before="0" w:line="274" w:lineRule="atLeast"/>
              <w:ind w:firstLine="0"/>
              <w:rPr>
                <w:sz w:val="24"/>
                <w:szCs w:val="24"/>
                <w:lang w:val="uk-UA"/>
              </w:rPr>
            </w:pPr>
            <w:r w:rsidRPr="009900AE">
              <w:rPr>
                <w:sz w:val="24"/>
                <w:szCs w:val="24"/>
                <w:lang w:val="uk-UA"/>
              </w:rPr>
              <w:t xml:space="preserve">Управління Служби безпеки України </w:t>
            </w:r>
            <w:r>
              <w:rPr>
                <w:sz w:val="24"/>
                <w:szCs w:val="24"/>
                <w:lang w:val="uk-UA"/>
              </w:rPr>
              <w:t xml:space="preserve">у Хмельницькій </w:t>
            </w:r>
            <w:r w:rsidRPr="009900AE">
              <w:rPr>
                <w:sz w:val="24"/>
                <w:szCs w:val="24"/>
                <w:lang w:val="uk-UA"/>
              </w:rPr>
              <w:t xml:space="preserve">області </w:t>
            </w:r>
          </w:p>
        </w:tc>
      </w:tr>
      <w:tr w:rsidR="00DC3824" w:rsidRPr="009900AE">
        <w:tc>
          <w:tcPr>
            <w:tcW w:w="0" w:type="auto"/>
            <w:gridSpan w:val="2"/>
            <w:shd w:val="clear" w:color="auto" w:fill="auto"/>
            <w:vAlign w:val="center"/>
          </w:tcPr>
          <w:p w:rsidR="00DC3824" w:rsidRPr="009900AE" w:rsidRDefault="00DC3824" w:rsidP="009A0E4A">
            <w:pPr>
              <w:pStyle w:val="a5"/>
              <w:spacing w:before="0" w:line="220" w:lineRule="atLeast"/>
              <w:ind w:firstLine="0"/>
              <w:jc w:val="left"/>
              <w:rPr>
                <w:sz w:val="24"/>
                <w:szCs w:val="24"/>
                <w:lang w:val="uk-UA"/>
              </w:rPr>
            </w:pPr>
            <w:r w:rsidRPr="009900AE">
              <w:rPr>
                <w:color w:val="000000"/>
                <w:sz w:val="24"/>
                <w:szCs w:val="24"/>
                <w:lang w:val="uk-UA"/>
              </w:rPr>
              <w:t xml:space="preserve">- </w:t>
            </w:r>
            <w:r>
              <w:rPr>
                <w:color w:val="000000"/>
                <w:sz w:val="24"/>
                <w:szCs w:val="24"/>
                <w:lang w:val="uk-UA"/>
              </w:rPr>
              <w:t>м</w:t>
            </w:r>
            <w:r w:rsidRPr="009900AE">
              <w:rPr>
                <w:color w:val="000000"/>
                <w:sz w:val="24"/>
                <w:szCs w:val="24"/>
                <w:lang w:val="uk-UA"/>
              </w:rPr>
              <w:t>ісцезнаходження</w:t>
            </w:r>
          </w:p>
        </w:tc>
        <w:tc>
          <w:tcPr>
            <w:tcW w:w="0" w:type="auto"/>
            <w:gridSpan w:val="2"/>
            <w:shd w:val="clear" w:color="auto" w:fill="auto"/>
          </w:tcPr>
          <w:p w:rsidR="00DC3824" w:rsidRPr="009900AE" w:rsidRDefault="00DC3824" w:rsidP="005A289E">
            <w:pPr>
              <w:pStyle w:val="a5"/>
              <w:spacing w:before="0" w:line="274" w:lineRule="atLeast"/>
              <w:ind w:firstLine="0"/>
              <w:rPr>
                <w:sz w:val="24"/>
                <w:szCs w:val="24"/>
                <w:lang w:val="uk-UA"/>
              </w:rPr>
            </w:pPr>
            <w:r>
              <w:rPr>
                <w:sz w:val="24"/>
                <w:szCs w:val="24"/>
                <w:lang w:val="uk-UA"/>
              </w:rPr>
              <w:t xml:space="preserve">вул. Героїв Майдану, </w:t>
            </w:r>
            <w:smartTag w:uri="urn:schemas-microsoft-com:office:smarttags" w:element="metricconverter">
              <w:smartTagPr>
                <w:attr w:name="ProductID" w:val="19, м"/>
              </w:smartTagPr>
              <w:r>
                <w:rPr>
                  <w:sz w:val="24"/>
                  <w:szCs w:val="24"/>
                  <w:lang w:val="uk-UA"/>
                </w:rPr>
                <w:t>19, м</w:t>
              </w:r>
            </w:smartTag>
            <w:r>
              <w:rPr>
                <w:sz w:val="24"/>
                <w:szCs w:val="24"/>
                <w:lang w:val="uk-UA"/>
              </w:rPr>
              <w:t xml:space="preserve">. Хмельницький, </w:t>
            </w:r>
            <w:r w:rsidRPr="009900AE">
              <w:rPr>
                <w:sz w:val="24"/>
                <w:szCs w:val="24"/>
                <w:lang w:val="uk-UA"/>
              </w:rPr>
              <w:t>Україна,</w:t>
            </w:r>
            <w:r>
              <w:rPr>
                <w:sz w:val="24"/>
                <w:szCs w:val="24"/>
                <w:lang w:val="uk-UA"/>
              </w:rPr>
              <w:t xml:space="preserve"> 29000</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color w:val="000000"/>
                <w:sz w:val="24"/>
                <w:szCs w:val="24"/>
                <w:lang w:val="uk-UA"/>
              </w:rPr>
              <w:t>- посадові особа замовника, уповноважені здійснювати зв’язок з учасниками</w:t>
            </w:r>
          </w:p>
        </w:tc>
        <w:tc>
          <w:tcPr>
            <w:tcW w:w="0" w:type="auto"/>
            <w:gridSpan w:val="2"/>
            <w:shd w:val="clear" w:color="auto" w:fill="auto"/>
          </w:tcPr>
          <w:p w:rsidR="00DC3824" w:rsidRPr="009900AE" w:rsidRDefault="00DC3824" w:rsidP="005A289E">
            <w:pPr>
              <w:shd w:val="clear" w:color="auto" w:fill="FFFFFF"/>
              <w:jc w:val="both"/>
              <w:rPr>
                <w:rFonts w:ascii="Times New Roman" w:hAnsi="Times New Roman" w:cs="Times New Roman"/>
                <w:highlight w:val="yellow"/>
              </w:rPr>
            </w:pPr>
            <w:r>
              <w:rPr>
                <w:rFonts w:ascii="Times New Roman" w:hAnsi="Times New Roman" w:cs="Times New Roman"/>
              </w:rPr>
              <w:t xml:space="preserve">Гук Олег Іванович </w:t>
            </w:r>
            <w:r w:rsidRPr="00EF0BEE">
              <w:rPr>
                <w:rFonts w:ascii="Times New Roman" w:hAnsi="Times New Roman" w:cs="Times New Roman"/>
              </w:rPr>
              <w:t>(</w:t>
            </w:r>
            <w:r>
              <w:rPr>
                <w:rFonts w:ascii="Times New Roman" w:hAnsi="Times New Roman" w:cs="Times New Roman"/>
              </w:rPr>
              <w:t xml:space="preserve">т.р. </w:t>
            </w:r>
            <w:r w:rsidR="006310E5">
              <w:rPr>
                <w:rFonts w:ascii="Times New Roman" w:hAnsi="Times New Roman" w:cs="Times New Roman"/>
              </w:rPr>
              <w:t>0382</w:t>
            </w:r>
            <w:r w:rsidR="007E6F32">
              <w:rPr>
                <w:rFonts w:ascii="Times New Roman" w:hAnsi="Times New Roman" w:cs="Times New Roman"/>
              </w:rPr>
              <w:t>-</w:t>
            </w:r>
            <w:r w:rsidR="006310E5">
              <w:rPr>
                <w:rFonts w:ascii="Times New Roman" w:hAnsi="Times New Roman" w:cs="Times New Roman"/>
              </w:rPr>
              <w:t>69-85-</w:t>
            </w:r>
            <w:smartTag w:uri="urn:schemas-microsoft-com:office:smarttags" w:element="metricconverter">
              <w:smartTagPr>
                <w:attr w:name="ProductID" w:val="07, м"/>
              </w:smartTagPr>
              <w:r w:rsidR="006310E5">
                <w:rPr>
                  <w:rFonts w:ascii="Times New Roman" w:hAnsi="Times New Roman" w:cs="Times New Roman"/>
                </w:rPr>
                <w:t>07</w:t>
              </w:r>
              <w:r>
                <w:rPr>
                  <w:rFonts w:ascii="Times New Roman" w:hAnsi="Times New Roman" w:cs="Times New Roman"/>
                </w:rPr>
                <w:t xml:space="preserve">, </w:t>
              </w:r>
              <w:r w:rsidRPr="00EF0BEE">
                <w:rPr>
                  <w:rFonts w:ascii="Times New Roman" w:hAnsi="Times New Roman" w:cs="Times New Roman"/>
                </w:rPr>
                <w:t>м</w:t>
              </w:r>
            </w:smartTag>
            <w:r w:rsidRPr="00EF0BEE">
              <w:rPr>
                <w:rFonts w:ascii="Times New Roman" w:hAnsi="Times New Roman" w:cs="Times New Roman"/>
              </w:rPr>
              <w:t xml:space="preserve">.т. </w:t>
            </w:r>
            <w:r w:rsidR="00D07AFC" w:rsidRPr="007E6F32">
              <w:rPr>
                <w:rFonts w:ascii="Times New Roman" w:hAnsi="Times New Roman" w:cs="Times New Roman"/>
                <w:bCs/>
              </w:rPr>
              <w:t>067</w:t>
            </w:r>
            <w:r w:rsidR="007E6F32">
              <w:rPr>
                <w:rFonts w:ascii="Times New Roman" w:hAnsi="Times New Roman" w:cs="Times New Roman"/>
                <w:bCs/>
              </w:rPr>
              <w:t>-</w:t>
            </w:r>
            <w:r w:rsidR="00D07AFC" w:rsidRPr="007E6F32">
              <w:rPr>
                <w:rFonts w:ascii="Times New Roman" w:hAnsi="Times New Roman" w:cs="Times New Roman"/>
                <w:bCs/>
              </w:rPr>
              <w:t>382</w:t>
            </w:r>
            <w:r w:rsidR="007E6F32">
              <w:rPr>
                <w:rFonts w:ascii="Times New Roman" w:hAnsi="Times New Roman" w:cs="Times New Roman"/>
                <w:bCs/>
              </w:rPr>
              <w:t>-</w:t>
            </w:r>
            <w:r w:rsidR="00D07AFC" w:rsidRPr="007E6F32">
              <w:rPr>
                <w:rFonts w:ascii="Times New Roman" w:hAnsi="Times New Roman" w:cs="Times New Roman"/>
                <w:bCs/>
              </w:rPr>
              <w:t>23</w:t>
            </w:r>
            <w:r w:rsidR="007E6F32">
              <w:rPr>
                <w:rFonts w:ascii="Times New Roman" w:hAnsi="Times New Roman" w:cs="Times New Roman"/>
                <w:bCs/>
              </w:rPr>
              <w:t>-</w:t>
            </w:r>
            <w:r w:rsidR="00D07AFC" w:rsidRPr="007E6F32">
              <w:rPr>
                <w:rFonts w:ascii="Times New Roman" w:hAnsi="Times New Roman" w:cs="Times New Roman"/>
                <w:bCs/>
              </w:rPr>
              <w:t>93</w:t>
            </w:r>
            <w:r w:rsidRPr="00EF0BEE">
              <w:rPr>
                <w:rFonts w:ascii="Times New Roman" w:hAnsi="Times New Roman" w:cs="Times New Roman"/>
              </w:rPr>
              <w:t>);</w:t>
            </w:r>
          </w:p>
          <w:p w:rsidR="00DC3824" w:rsidRPr="009900AE" w:rsidRDefault="00DC3824" w:rsidP="005A289E">
            <w:pPr>
              <w:shd w:val="clear" w:color="auto" w:fill="F8F8F6"/>
              <w:jc w:val="both"/>
              <w:rPr>
                <w:rFonts w:ascii="Times New Roman" w:hAnsi="Times New Roman" w:cs="Times New Roman"/>
              </w:rPr>
            </w:pPr>
          </w:p>
        </w:tc>
      </w:tr>
      <w:tr w:rsidR="00DC3824" w:rsidRPr="009900AE">
        <w:tc>
          <w:tcPr>
            <w:tcW w:w="0" w:type="auto"/>
            <w:gridSpan w:val="2"/>
            <w:shd w:val="clear" w:color="auto" w:fill="auto"/>
          </w:tcPr>
          <w:p w:rsidR="00DC3824" w:rsidRPr="009900AE" w:rsidRDefault="00DC3824" w:rsidP="009A0E4A">
            <w:pPr>
              <w:pStyle w:val="a5"/>
              <w:spacing w:before="0" w:line="274" w:lineRule="atLeast"/>
              <w:ind w:left="-20" w:firstLine="0"/>
              <w:jc w:val="left"/>
              <w:rPr>
                <w:sz w:val="24"/>
                <w:szCs w:val="24"/>
                <w:lang w:val="uk-UA"/>
              </w:rPr>
            </w:pPr>
            <w:r w:rsidRPr="009900AE">
              <w:rPr>
                <w:color w:val="000000"/>
                <w:sz w:val="24"/>
                <w:szCs w:val="24"/>
                <w:lang w:val="uk-UA"/>
              </w:rPr>
              <w:t>- режим роботи конкурсної комісії</w:t>
            </w:r>
          </w:p>
        </w:tc>
        <w:tc>
          <w:tcPr>
            <w:tcW w:w="0" w:type="auto"/>
            <w:gridSpan w:val="2"/>
            <w:shd w:val="clear" w:color="auto" w:fill="auto"/>
          </w:tcPr>
          <w:p w:rsidR="00DC3824" w:rsidRPr="009900AE" w:rsidRDefault="00DC3824" w:rsidP="005A289E">
            <w:pPr>
              <w:shd w:val="clear" w:color="auto" w:fill="FFFFFF"/>
              <w:jc w:val="both"/>
              <w:rPr>
                <w:rFonts w:ascii="Times New Roman" w:hAnsi="Times New Roman" w:cs="Times New Roman"/>
              </w:rPr>
            </w:pPr>
            <w:r w:rsidRPr="009900AE">
              <w:rPr>
                <w:rFonts w:ascii="Times New Roman" w:hAnsi="Times New Roman" w:cs="Times New Roman"/>
              </w:rPr>
              <w:t>Понеділок – п’ятниця 9.00-18.00</w:t>
            </w:r>
          </w:p>
          <w:p w:rsidR="00DC3824" w:rsidRPr="009900AE" w:rsidRDefault="00DC3824" w:rsidP="005A289E">
            <w:pPr>
              <w:shd w:val="clear" w:color="auto" w:fill="FFFFFF"/>
              <w:jc w:val="both"/>
              <w:rPr>
                <w:rFonts w:ascii="Times New Roman" w:hAnsi="Times New Roman" w:cs="Times New Roman"/>
              </w:rPr>
            </w:pPr>
            <w:r w:rsidRPr="009900AE">
              <w:rPr>
                <w:rFonts w:ascii="Times New Roman" w:hAnsi="Times New Roman" w:cs="Times New Roman"/>
              </w:rPr>
              <w:t xml:space="preserve">Субота, неділя </w:t>
            </w:r>
            <w:r>
              <w:rPr>
                <w:rFonts w:ascii="Times New Roman" w:hAnsi="Times New Roman" w:cs="Times New Roman"/>
              </w:rPr>
              <w:t>–</w:t>
            </w:r>
            <w:r w:rsidRPr="009900AE">
              <w:rPr>
                <w:rFonts w:ascii="Times New Roman" w:hAnsi="Times New Roman" w:cs="Times New Roman"/>
              </w:rPr>
              <w:t xml:space="preserve"> вихідний</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rStyle w:val="ae"/>
                <w:sz w:val="24"/>
                <w:szCs w:val="24"/>
                <w:shd w:val="clear" w:color="auto" w:fill="FFFFFF"/>
                <w:lang w:val="uk-UA"/>
              </w:rPr>
              <w:t>2. Інформація про предмет конкурсу:</w:t>
            </w:r>
          </w:p>
        </w:tc>
        <w:tc>
          <w:tcPr>
            <w:tcW w:w="0" w:type="auto"/>
            <w:gridSpan w:val="2"/>
            <w:shd w:val="clear" w:color="auto" w:fill="auto"/>
          </w:tcPr>
          <w:p w:rsidR="00DC3824" w:rsidRPr="009900AE" w:rsidRDefault="00DC3824" w:rsidP="005A289E">
            <w:pPr>
              <w:pStyle w:val="a5"/>
              <w:spacing w:before="0" w:line="274" w:lineRule="atLeast"/>
              <w:ind w:firstLine="0"/>
              <w:rPr>
                <w:sz w:val="24"/>
                <w:szCs w:val="24"/>
                <w:lang w:val="uk-UA"/>
              </w:rPr>
            </w:pPr>
            <w:r w:rsidRPr="009900AE">
              <w:rPr>
                <w:sz w:val="24"/>
                <w:szCs w:val="24"/>
                <w:lang w:val="uk-UA"/>
              </w:rPr>
              <w:t> </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color w:val="000000"/>
                <w:sz w:val="24"/>
                <w:szCs w:val="24"/>
                <w:lang w:val="uk-UA"/>
              </w:rPr>
              <w:t>- найменування предмета конкурсу</w:t>
            </w:r>
          </w:p>
        </w:tc>
        <w:tc>
          <w:tcPr>
            <w:tcW w:w="0" w:type="auto"/>
            <w:gridSpan w:val="2"/>
            <w:shd w:val="clear" w:color="auto" w:fill="auto"/>
          </w:tcPr>
          <w:p w:rsidR="00DC3824" w:rsidRPr="009900AE" w:rsidRDefault="006515FE" w:rsidP="005A289E">
            <w:pPr>
              <w:pStyle w:val="a5"/>
              <w:spacing w:before="0" w:line="274" w:lineRule="atLeast"/>
              <w:ind w:firstLine="247"/>
              <w:rPr>
                <w:sz w:val="24"/>
                <w:szCs w:val="24"/>
                <w:lang w:val="uk-UA"/>
              </w:rPr>
            </w:pPr>
            <w:r>
              <w:rPr>
                <w:color w:val="000000"/>
                <w:sz w:val="24"/>
                <w:szCs w:val="24"/>
                <w:lang w:val="uk-UA"/>
              </w:rPr>
              <w:t xml:space="preserve">Придбання </w:t>
            </w:r>
            <w:r w:rsidR="00D72B8E">
              <w:rPr>
                <w:color w:val="000000"/>
                <w:sz w:val="24"/>
                <w:szCs w:val="24"/>
                <w:lang w:val="uk-UA"/>
              </w:rPr>
              <w:t xml:space="preserve">одно-, </w:t>
            </w:r>
            <w:r w:rsidR="00E260A0" w:rsidRPr="006515FE">
              <w:rPr>
                <w:sz w:val="24"/>
                <w:szCs w:val="24"/>
                <w:lang w:val="uk-UA"/>
              </w:rPr>
              <w:t>дво</w:t>
            </w:r>
            <w:r w:rsidR="00E260A0">
              <w:rPr>
                <w:sz w:val="24"/>
                <w:szCs w:val="24"/>
                <w:lang w:val="uk-UA"/>
              </w:rPr>
              <w:t>-</w:t>
            </w:r>
            <w:r>
              <w:rPr>
                <w:color w:val="000000"/>
                <w:sz w:val="24"/>
                <w:szCs w:val="24"/>
                <w:lang w:val="uk-UA"/>
              </w:rPr>
              <w:t xml:space="preserve"> та</w:t>
            </w:r>
            <w:r w:rsidR="00DC3824" w:rsidRPr="009900AE">
              <w:rPr>
                <w:color w:val="000000"/>
                <w:sz w:val="24"/>
                <w:szCs w:val="24"/>
                <w:lang w:val="uk-UA"/>
              </w:rPr>
              <w:t xml:space="preserve"> </w:t>
            </w:r>
            <w:r w:rsidR="00E260A0">
              <w:rPr>
                <w:color w:val="000000"/>
                <w:sz w:val="24"/>
                <w:szCs w:val="24"/>
                <w:lang w:val="uk-UA"/>
              </w:rPr>
              <w:t>три</w:t>
            </w:r>
            <w:r w:rsidR="00DC3824" w:rsidRPr="006515FE">
              <w:rPr>
                <w:sz w:val="24"/>
                <w:szCs w:val="24"/>
                <w:lang w:val="uk-UA"/>
              </w:rPr>
              <w:t>кімнатних</w:t>
            </w:r>
            <w:r w:rsidR="00DC3824" w:rsidRPr="009900AE">
              <w:rPr>
                <w:color w:val="000000"/>
                <w:sz w:val="24"/>
                <w:szCs w:val="24"/>
                <w:lang w:val="uk-UA"/>
              </w:rPr>
              <w:t xml:space="preserve"> квартир на вторинному ринку для забезпечення житлом військовослужбовців </w:t>
            </w:r>
            <w:r w:rsidR="00DC3824">
              <w:rPr>
                <w:color w:val="000000"/>
                <w:sz w:val="24"/>
                <w:szCs w:val="24"/>
                <w:lang w:val="uk-UA"/>
              </w:rPr>
              <w:t>Управління СБУ у Хмельницькій</w:t>
            </w:r>
            <w:r w:rsidR="00DC3824" w:rsidRPr="009900AE">
              <w:rPr>
                <w:color w:val="000000"/>
                <w:sz w:val="24"/>
                <w:szCs w:val="24"/>
                <w:lang w:val="uk-UA"/>
              </w:rPr>
              <w:t xml:space="preserve"> області у м. </w:t>
            </w:r>
            <w:r w:rsidR="00DC3824">
              <w:rPr>
                <w:color w:val="000000"/>
                <w:sz w:val="24"/>
                <w:szCs w:val="24"/>
                <w:lang w:val="uk-UA"/>
              </w:rPr>
              <w:t>Хмельницькому</w:t>
            </w:r>
            <w:r w:rsidR="00DC3824" w:rsidRPr="009900AE">
              <w:rPr>
                <w:color w:val="000000"/>
                <w:sz w:val="24"/>
                <w:szCs w:val="24"/>
                <w:lang w:val="uk-UA"/>
              </w:rPr>
              <w:t xml:space="preserve"> </w:t>
            </w:r>
          </w:p>
        </w:tc>
      </w:tr>
      <w:tr w:rsidR="00DC3824" w:rsidRPr="00733126">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color w:val="000000"/>
                <w:sz w:val="24"/>
                <w:szCs w:val="24"/>
                <w:lang w:val="uk-UA"/>
              </w:rPr>
              <w:t>-</w:t>
            </w:r>
            <w:r w:rsidRPr="009900AE">
              <w:rPr>
                <w:rStyle w:val="apple-converted-space"/>
                <w:color w:val="000000"/>
                <w:sz w:val="24"/>
                <w:szCs w:val="24"/>
                <w:lang w:val="uk-UA"/>
              </w:rPr>
              <w:t> </w:t>
            </w:r>
            <w:r w:rsidRPr="009900AE">
              <w:rPr>
                <w:color w:val="000000"/>
                <w:sz w:val="24"/>
                <w:szCs w:val="24"/>
                <w:lang w:val="uk-UA"/>
              </w:rPr>
              <w:t>кількість, обсяг поставки товарів (надання послуг, виконання робіт)</w:t>
            </w:r>
          </w:p>
        </w:tc>
        <w:tc>
          <w:tcPr>
            <w:tcW w:w="0" w:type="auto"/>
            <w:gridSpan w:val="2"/>
            <w:shd w:val="clear" w:color="auto" w:fill="auto"/>
          </w:tcPr>
          <w:p w:rsidR="00DC3824" w:rsidRPr="000B6E31" w:rsidRDefault="00DC3824" w:rsidP="005A289E">
            <w:pPr>
              <w:pStyle w:val="a5"/>
              <w:spacing w:before="0"/>
              <w:ind w:firstLine="0"/>
              <w:jc w:val="left"/>
              <w:rPr>
                <w:sz w:val="24"/>
                <w:szCs w:val="24"/>
                <w:lang w:val="uk-UA"/>
              </w:rPr>
            </w:pPr>
            <w:bookmarkStart w:id="1" w:name="OLE_LINK1"/>
            <w:r w:rsidRPr="000B6E31">
              <w:rPr>
                <w:sz w:val="24"/>
                <w:szCs w:val="24"/>
                <w:lang w:val="uk-UA"/>
              </w:rPr>
              <w:t xml:space="preserve">Лот 1 – </w:t>
            </w:r>
            <w:r w:rsidR="00D72B8E" w:rsidRPr="000B6E31">
              <w:rPr>
                <w:sz w:val="24"/>
                <w:szCs w:val="24"/>
                <w:lang w:val="uk-UA"/>
              </w:rPr>
              <w:t>1</w:t>
            </w:r>
            <w:r w:rsidR="00D72B8E">
              <w:rPr>
                <w:sz w:val="24"/>
                <w:szCs w:val="24"/>
                <w:lang w:val="uk-UA"/>
              </w:rPr>
              <w:t xml:space="preserve"> </w:t>
            </w:r>
            <w:r w:rsidR="00D72B8E" w:rsidRPr="000B6E31">
              <w:rPr>
                <w:sz w:val="24"/>
                <w:szCs w:val="24"/>
                <w:lang w:val="uk-UA"/>
              </w:rPr>
              <w:t xml:space="preserve">(одна) </w:t>
            </w:r>
            <w:r w:rsidR="00D72B8E">
              <w:rPr>
                <w:sz w:val="24"/>
                <w:szCs w:val="24"/>
                <w:lang w:val="uk-UA"/>
              </w:rPr>
              <w:t>однок</w:t>
            </w:r>
            <w:r w:rsidR="00D72B8E" w:rsidRPr="000B6E31">
              <w:rPr>
                <w:sz w:val="24"/>
                <w:szCs w:val="24"/>
                <w:lang w:val="uk-UA"/>
              </w:rPr>
              <w:t xml:space="preserve">імнатна квартира у м. Хмельницькому </w:t>
            </w:r>
            <w:r w:rsidR="00C7090C" w:rsidRPr="000B6E31">
              <w:rPr>
                <w:sz w:val="24"/>
                <w:szCs w:val="24"/>
                <w:lang w:val="uk-UA"/>
              </w:rPr>
              <w:t xml:space="preserve"> </w:t>
            </w:r>
          </w:p>
          <w:p w:rsidR="00DC3824" w:rsidRPr="000B6E31" w:rsidRDefault="00DC3824" w:rsidP="005A289E">
            <w:pPr>
              <w:pStyle w:val="a5"/>
              <w:spacing w:before="0"/>
              <w:ind w:firstLine="0"/>
              <w:jc w:val="left"/>
              <w:rPr>
                <w:sz w:val="24"/>
                <w:szCs w:val="24"/>
                <w:lang w:val="uk-UA"/>
              </w:rPr>
            </w:pPr>
            <w:r w:rsidRPr="000B6E31">
              <w:rPr>
                <w:sz w:val="24"/>
                <w:szCs w:val="24"/>
                <w:lang w:val="uk-UA"/>
              </w:rPr>
              <w:t xml:space="preserve">Лот 2 – 1 (одна) </w:t>
            </w:r>
            <w:r w:rsidR="00AA11C5" w:rsidRPr="000B6E31">
              <w:rPr>
                <w:sz w:val="24"/>
                <w:szCs w:val="24"/>
                <w:lang w:val="uk-UA"/>
              </w:rPr>
              <w:t>двок</w:t>
            </w:r>
            <w:r w:rsidRPr="000B6E31">
              <w:rPr>
                <w:sz w:val="24"/>
                <w:szCs w:val="24"/>
                <w:lang w:val="uk-UA"/>
              </w:rPr>
              <w:t>імнатна квартира у м. Хмельницькому</w:t>
            </w:r>
          </w:p>
          <w:bookmarkEnd w:id="1"/>
          <w:p w:rsidR="00DC3824" w:rsidRDefault="00AA11C5" w:rsidP="005A289E">
            <w:pPr>
              <w:pStyle w:val="a5"/>
              <w:spacing w:before="0"/>
              <w:ind w:firstLine="7"/>
              <w:jc w:val="left"/>
              <w:rPr>
                <w:sz w:val="24"/>
                <w:szCs w:val="24"/>
                <w:lang w:val="uk-UA"/>
              </w:rPr>
            </w:pPr>
            <w:r w:rsidRPr="000B6E31">
              <w:rPr>
                <w:sz w:val="24"/>
                <w:szCs w:val="24"/>
                <w:lang w:val="uk-UA"/>
              </w:rPr>
              <w:t xml:space="preserve">Лот 3 – </w:t>
            </w:r>
            <w:r w:rsidR="001D4275">
              <w:rPr>
                <w:sz w:val="24"/>
                <w:szCs w:val="24"/>
                <w:lang w:val="uk-UA"/>
              </w:rPr>
              <w:t xml:space="preserve">1 </w:t>
            </w:r>
            <w:r w:rsidR="001D4275" w:rsidRPr="000B6E31">
              <w:rPr>
                <w:sz w:val="24"/>
                <w:szCs w:val="24"/>
                <w:lang w:val="uk-UA"/>
              </w:rPr>
              <w:t>(одна) двокімнатна квартира у м. Хмельницькому</w:t>
            </w:r>
          </w:p>
          <w:p w:rsidR="00D72B8E" w:rsidRPr="000B6E31" w:rsidRDefault="00D72B8E" w:rsidP="005A289E">
            <w:pPr>
              <w:pStyle w:val="a5"/>
              <w:spacing w:before="0"/>
              <w:ind w:firstLine="7"/>
              <w:jc w:val="left"/>
              <w:rPr>
                <w:sz w:val="24"/>
                <w:szCs w:val="24"/>
                <w:highlight w:val="yellow"/>
                <w:lang w:val="uk-UA"/>
              </w:rPr>
            </w:pPr>
            <w:r>
              <w:rPr>
                <w:sz w:val="24"/>
                <w:szCs w:val="24"/>
                <w:lang w:val="uk-UA"/>
              </w:rPr>
              <w:t xml:space="preserve">Лот 4 – </w:t>
            </w:r>
            <w:r w:rsidRPr="000B6E31">
              <w:rPr>
                <w:sz w:val="24"/>
                <w:szCs w:val="24"/>
                <w:lang w:val="uk-UA"/>
              </w:rPr>
              <w:t>1 (одна) трикімнатна квартира у м. Хмельницькому</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color w:val="000000"/>
                <w:sz w:val="24"/>
                <w:szCs w:val="24"/>
                <w:lang w:val="uk-UA"/>
              </w:rPr>
              <w:t>-</w:t>
            </w:r>
            <w:r w:rsidRPr="009900AE">
              <w:rPr>
                <w:rStyle w:val="apple-converted-space"/>
                <w:color w:val="000000"/>
                <w:sz w:val="24"/>
                <w:szCs w:val="24"/>
                <w:lang w:val="uk-UA"/>
              </w:rPr>
              <w:t> </w:t>
            </w:r>
            <w:r w:rsidRPr="009900AE">
              <w:rPr>
                <w:color w:val="000000"/>
                <w:sz w:val="24"/>
                <w:szCs w:val="24"/>
                <w:lang w:val="uk-UA"/>
              </w:rPr>
              <w:t>термін</w:t>
            </w:r>
            <w:r w:rsidRPr="009900AE">
              <w:rPr>
                <w:rStyle w:val="apple-converted-space"/>
                <w:color w:val="000000"/>
                <w:sz w:val="24"/>
                <w:szCs w:val="24"/>
                <w:lang w:val="uk-UA"/>
              </w:rPr>
              <w:t> </w:t>
            </w:r>
            <w:r w:rsidRPr="009900AE">
              <w:rPr>
                <w:color w:val="000000"/>
                <w:sz w:val="24"/>
                <w:szCs w:val="24"/>
                <w:lang w:val="uk-UA"/>
              </w:rPr>
              <w:t>передачі квартир:</w:t>
            </w:r>
          </w:p>
        </w:tc>
        <w:tc>
          <w:tcPr>
            <w:tcW w:w="0" w:type="auto"/>
            <w:gridSpan w:val="2"/>
            <w:shd w:val="clear" w:color="auto" w:fill="auto"/>
            <w:vAlign w:val="center"/>
          </w:tcPr>
          <w:p w:rsidR="00DC3824" w:rsidRPr="00624BFC" w:rsidRDefault="00624BFC" w:rsidP="003971DD">
            <w:pPr>
              <w:pStyle w:val="a5"/>
              <w:spacing w:before="0" w:line="274" w:lineRule="atLeast"/>
              <w:ind w:firstLine="0"/>
              <w:jc w:val="left"/>
              <w:rPr>
                <w:sz w:val="24"/>
                <w:szCs w:val="24"/>
                <w:highlight w:val="yellow"/>
                <w:lang w:val="uk-UA"/>
              </w:rPr>
            </w:pPr>
            <w:r w:rsidRPr="00624BFC">
              <w:rPr>
                <w:sz w:val="24"/>
                <w:szCs w:val="24"/>
                <w:lang w:val="uk-UA"/>
              </w:rPr>
              <w:t xml:space="preserve">Грудень </w:t>
            </w:r>
            <w:r w:rsidR="00DC3824" w:rsidRPr="00624BFC">
              <w:rPr>
                <w:sz w:val="24"/>
                <w:szCs w:val="24"/>
                <w:lang w:val="uk-UA"/>
              </w:rPr>
              <w:t>2016</w:t>
            </w:r>
            <w:r w:rsidRPr="00624BFC">
              <w:rPr>
                <w:sz w:val="24"/>
                <w:szCs w:val="24"/>
                <w:lang w:val="uk-UA"/>
              </w:rPr>
              <w:t xml:space="preserve"> року</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sz w:val="24"/>
                <w:szCs w:val="24"/>
                <w:lang w:val="uk-UA"/>
              </w:rPr>
              <w:t>3. Процедура закупі</w:t>
            </w:r>
            <w:r w:rsidRPr="009900AE">
              <w:rPr>
                <w:rStyle w:val="grame"/>
                <w:sz w:val="24"/>
                <w:szCs w:val="24"/>
                <w:lang w:val="uk-UA"/>
              </w:rPr>
              <w:t>вл</w:t>
            </w:r>
            <w:r w:rsidRPr="009900AE">
              <w:rPr>
                <w:sz w:val="24"/>
                <w:szCs w:val="24"/>
                <w:lang w:val="uk-UA"/>
              </w:rPr>
              <w:t>і</w:t>
            </w:r>
          </w:p>
        </w:tc>
        <w:tc>
          <w:tcPr>
            <w:tcW w:w="0" w:type="auto"/>
            <w:gridSpan w:val="2"/>
            <w:shd w:val="clear" w:color="auto" w:fill="auto"/>
            <w:vAlign w:val="center"/>
          </w:tcPr>
          <w:p w:rsidR="00DC3824" w:rsidRPr="009900AE" w:rsidRDefault="00DC3824" w:rsidP="003971DD">
            <w:pPr>
              <w:pStyle w:val="a5"/>
              <w:spacing w:before="0" w:line="274" w:lineRule="atLeast"/>
              <w:ind w:firstLine="0"/>
              <w:rPr>
                <w:sz w:val="24"/>
                <w:szCs w:val="24"/>
                <w:lang w:val="uk-UA"/>
              </w:rPr>
            </w:pPr>
            <w:r w:rsidRPr="009900AE">
              <w:rPr>
                <w:sz w:val="24"/>
                <w:szCs w:val="24"/>
                <w:lang w:val="uk-UA"/>
              </w:rPr>
              <w:t>Конкурс</w:t>
            </w:r>
            <w:r>
              <w:rPr>
                <w:sz w:val="24"/>
                <w:szCs w:val="24"/>
                <w:lang w:val="uk-UA"/>
              </w:rPr>
              <w:t xml:space="preserve"> (відповідно до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затвердженого постановою КМУ від 16.02.11 № 147)</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sz w:val="24"/>
                <w:szCs w:val="24"/>
                <w:lang w:val="uk-UA"/>
              </w:rPr>
              <w:t>4. Недискримінація учасникі</w:t>
            </w:r>
            <w:r w:rsidRPr="009900AE">
              <w:rPr>
                <w:rStyle w:val="grame"/>
                <w:sz w:val="24"/>
                <w:szCs w:val="24"/>
                <w:lang w:val="uk-UA"/>
              </w:rPr>
              <w:t xml:space="preserve">в </w:t>
            </w:r>
            <w:r>
              <w:rPr>
                <w:sz w:val="24"/>
                <w:szCs w:val="24"/>
                <w:lang w:val="uk-UA"/>
              </w:rPr>
              <w:t>конкурсу</w:t>
            </w:r>
          </w:p>
        </w:tc>
        <w:tc>
          <w:tcPr>
            <w:tcW w:w="0" w:type="auto"/>
            <w:gridSpan w:val="2"/>
            <w:shd w:val="clear" w:color="auto" w:fill="auto"/>
          </w:tcPr>
          <w:p w:rsidR="00DC3824" w:rsidRPr="009900AE" w:rsidRDefault="00DC3824" w:rsidP="005A289E">
            <w:pPr>
              <w:pStyle w:val="a5"/>
              <w:spacing w:before="0" w:line="274" w:lineRule="atLeast"/>
              <w:ind w:firstLine="0"/>
              <w:rPr>
                <w:sz w:val="24"/>
                <w:szCs w:val="24"/>
                <w:lang w:val="uk-UA"/>
              </w:rPr>
            </w:pPr>
            <w:r w:rsidRPr="009900AE">
              <w:rPr>
                <w:color w:val="000000"/>
                <w:sz w:val="24"/>
                <w:szCs w:val="24"/>
                <w:lang w:val="uk-UA"/>
              </w:rPr>
              <w:t>Вітчизняні та іноземні учасники беруть участь у конкурсі на</w:t>
            </w:r>
            <w:r w:rsidRPr="009900AE">
              <w:rPr>
                <w:rStyle w:val="apple-converted-space"/>
                <w:color w:val="000000"/>
                <w:sz w:val="24"/>
                <w:szCs w:val="24"/>
                <w:lang w:val="uk-UA"/>
              </w:rPr>
              <w:t> </w:t>
            </w:r>
            <w:r w:rsidRPr="009900AE">
              <w:rPr>
                <w:rStyle w:val="grame"/>
                <w:color w:val="000000"/>
                <w:sz w:val="24"/>
                <w:szCs w:val="24"/>
                <w:lang w:val="uk-UA"/>
              </w:rPr>
              <w:t>р</w:t>
            </w:r>
            <w:r w:rsidRPr="009900AE">
              <w:rPr>
                <w:color w:val="000000"/>
                <w:sz w:val="24"/>
                <w:szCs w:val="24"/>
                <w:lang w:val="uk-UA"/>
              </w:rPr>
              <w:t>івних умовах</w:t>
            </w:r>
          </w:p>
        </w:tc>
      </w:tr>
      <w:tr w:rsidR="00DC3824" w:rsidRPr="009900AE">
        <w:tc>
          <w:tcPr>
            <w:tcW w:w="0" w:type="auto"/>
            <w:gridSpan w:val="2"/>
            <w:shd w:val="clear" w:color="auto" w:fill="auto"/>
          </w:tcPr>
          <w:p w:rsidR="00DC3824" w:rsidRPr="009900AE" w:rsidRDefault="00DC3824" w:rsidP="009A0E4A">
            <w:pPr>
              <w:pStyle w:val="a5"/>
              <w:spacing w:before="0" w:line="274" w:lineRule="atLeast"/>
              <w:ind w:firstLine="0"/>
              <w:jc w:val="left"/>
              <w:rPr>
                <w:sz w:val="24"/>
                <w:szCs w:val="24"/>
                <w:lang w:val="uk-UA"/>
              </w:rPr>
            </w:pPr>
            <w:r w:rsidRPr="009900AE">
              <w:rPr>
                <w:sz w:val="24"/>
                <w:szCs w:val="24"/>
                <w:lang w:val="uk-UA"/>
              </w:rPr>
              <w:t>5. Інформація про валюту в якій</w:t>
            </w:r>
            <w:r w:rsidRPr="009900AE">
              <w:rPr>
                <w:rStyle w:val="apple-converted-space"/>
                <w:sz w:val="24"/>
                <w:szCs w:val="24"/>
                <w:lang w:val="uk-UA"/>
              </w:rPr>
              <w:t> </w:t>
            </w:r>
            <w:r w:rsidRPr="009900AE">
              <w:rPr>
                <w:rStyle w:val="grame"/>
                <w:sz w:val="24"/>
                <w:szCs w:val="24"/>
                <w:lang w:val="uk-UA"/>
              </w:rPr>
              <w:t xml:space="preserve">повинна </w:t>
            </w:r>
            <w:r w:rsidRPr="009900AE">
              <w:rPr>
                <w:sz w:val="24"/>
                <w:szCs w:val="24"/>
                <w:lang w:val="uk-UA"/>
              </w:rPr>
              <w:t>бути розрахована і зазначена ціна кон</w:t>
            </w:r>
            <w:r>
              <w:rPr>
                <w:sz w:val="24"/>
                <w:szCs w:val="24"/>
                <w:lang w:val="uk-UA"/>
              </w:rPr>
              <w:t>курсної пропозиції</w:t>
            </w:r>
          </w:p>
        </w:tc>
        <w:tc>
          <w:tcPr>
            <w:tcW w:w="0" w:type="auto"/>
            <w:gridSpan w:val="2"/>
            <w:shd w:val="clear" w:color="auto" w:fill="auto"/>
          </w:tcPr>
          <w:p w:rsidR="00DC3824" w:rsidRPr="009900AE" w:rsidRDefault="00DC3824" w:rsidP="005A289E">
            <w:pPr>
              <w:pStyle w:val="a5"/>
              <w:spacing w:before="0" w:line="274" w:lineRule="atLeast"/>
              <w:ind w:firstLine="0"/>
              <w:rPr>
                <w:sz w:val="24"/>
                <w:szCs w:val="24"/>
                <w:lang w:val="uk-UA"/>
              </w:rPr>
            </w:pPr>
            <w:r w:rsidRPr="009900AE">
              <w:rPr>
                <w:color w:val="000000"/>
                <w:sz w:val="24"/>
                <w:szCs w:val="24"/>
                <w:lang w:val="uk-UA"/>
              </w:rPr>
              <w:t>Валютою конкурсної пропозиції є національна валюта - гривня. Розрахунки здійснюватимуться у національній валюті.</w:t>
            </w:r>
          </w:p>
        </w:tc>
      </w:tr>
      <w:tr w:rsidR="00DC3824" w:rsidRPr="009900AE">
        <w:tc>
          <w:tcPr>
            <w:tcW w:w="0" w:type="auto"/>
            <w:gridSpan w:val="2"/>
            <w:shd w:val="clear" w:color="auto" w:fill="auto"/>
          </w:tcPr>
          <w:p w:rsidR="00DC3824" w:rsidRPr="009900AE" w:rsidRDefault="00DC3824" w:rsidP="009A0E4A">
            <w:pPr>
              <w:pStyle w:val="a5"/>
              <w:shd w:val="clear" w:color="auto" w:fill="auto"/>
              <w:spacing w:before="0"/>
              <w:ind w:firstLine="0"/>
              <w:jc w:val="left"/>
              <w:rPr>
                <w:sz w:val="24"/>
                <w:szCs w:val="24"/>
                <w:lang w:val="uk-UA"/>
              </w:rPr>
            </w:pPr>
            <w:r w:rsidRPr="009900AE">
              <w:rPr>
                <w:sz w:val="24"/>
                <w:szCs w:val="24"/>
                <w:lang w:val="uk-UA"/>
              </w:rPr>
              <w:t>6. Інформація про мову, якою повинна бути складена конкурсна пропозиція</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іноземною мовами. Визначальним є текст, викладений українською мовою.</w:t>
            </w:r>
          </w:p>
        </w:tc>
      </w:tr>
      <w:tr w:rsidR="00DC3824" w:rsidRPr="009900AE">
        <w:tc>
          <w:tcPr>
            <w:tcW w:w="0" w:type="auto"/>
            <w:gridSpan w:val="2"/>
            <w:shd w:val="clear" w:color="auto" w:fill="auto"/>
          </w:tcPr>
          <w:p w:rsidR="00DC3824" w:rsidRPr="009900AE" w:rsidRDefault="00DC3824" w:rsidP="009A0E4A">
            <w:pPr>
              <w:pStyle w:val="a5"/>
              <w:shd w:val="clear" w:color="auto" w:fill="auto"/>
              <w:spacing w:before="0"/>
              <w:ind w:firstLine="0"/>
              <w:jc w:val="left"/>
              <w:rPr>
                <w:sz w:val="24"/>
                <w:szCs w:val="24"/>
                <w:lang w:val="uk-UA"/>
              </w:rPr>
            </w:pPr>
            <w:r w:rsidRPr="009900AE">
              <w:rPr>
                <w:sz w:val="24"/>
                <w:szCs w:val="24"/>
                <w:lang w:val="uk-UA"/>
              </w:rPr>
              <w:t>7. Процедура надання роз’яснень стосовно конкурсної документації</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Учасник, який отримав конкурсну документацію, має право не пізніше ніж за 3 дні до закінчення терміну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9900AE">
              <w:rPr>
                <w:color w:val="000000"/>
                <w:sz w:val="24"/>
                <w:szCs w:val="24"/>
                <w:lang w:val="uk-UA"/>
              </w:rPr>
              <w:t xml:space="preserve">дня </w:t>
            </w:r>
            <w:r w:rsidRPr="009900AE">
              <w:rPr>
                <w:color w:val="000000"/>
                <w:sz w:val="24"/>
                <w:szCs w:val="24"/>
                <w:lang w:val="uk-UA" w:eastAsia="uk-UA"/>
              </w:rPr>
              <w:t xml:space="preserve">з </w:t>
            </w:r>
            <w:r w:rsidRPr="009900AE">
              <w:rPr>
                <w:color w:val="000000"/>
                <w:sz w:val="24"/>
                <w:szCs w:val="24"/>
                <w:lang w:val="uk-UA"/>
              </w:rPr>
              <w:t xml:space="preserve">дня </w:t>
            </w:r>
            <w:r w:rsidRPr="009900AE">
              <w:rPr>
                <w:color w:val="000000"/>
                <w:sz w:val="24"/>
                <w:szCs w:val="24"/>
                <w:lang w:val="uk-UA" w:eastAsia="uk-UA"/>
              </w:rPr>
              <w:t>його отримання всім особам, яким було надано конкурсну документацію.</w:t>
            </w:r>
          </w:p>
          <w:p w:rsidR="00DC3824" w:rsidRPr="009900AE" w:rsidRDefault="00DC3824"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Замовник має право з власної ініціативи чи за результатами запитів внести зміни до конкурсної документації, 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 </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Якщо вказані зміні є суттєвими та безпосередньо впливають на термін подання конкурсних пропозицій, Замовник має право подовжити строк їх подання.</w:t>
            </w:r>
          </w:p>
        </w:tc>
      </w:tr>
      <w:tr w:rsidR="00DC3824" w:rsidRPr="009900AE">
        <w:tc>
          <w:tcPr>
            <w:tcW w:w="0" w:type="auto"/>
            <w:gridSpan w:val="2"/>
            <w:shd w:val="clear" w:color="auto" w:fill="auto"/>
          </w:tcPr>
          <w:p w:rsidR="00DC3824" w:rsidRPr="009900AE" w:rsidRDefault="00DC3824" w:rsidP="009A0E4A">
            <w:pPr>
              <w:pStyle w:val="a5"/>
              <w:shd w:val="clear" w:color="auto" w:fill="auto"/>
              <w:spacing w:before="0"/>
              <w:ind w:firstLine="0"/>
              <w:jc w:val="left"/>
              <w:rPr>
                <w:sz w:val="24"/>
                <w:szCs w:val="24"/>
                <w:lang w:val="uk-UA"/>
              </w:rPr>
            </w:pPr>
            <w:r w:rsidRPr="009900AE">
              <w:rPr>
                <w:sz w:val="24"/>
                <w:szCs w:val="24"/>
                <w:lang w:val="uk-UA"/>
              </w:rPr>
              <w:lastRenderedPageBreak/>
              <w:t>8. Процедура проведення зборів з питань надання роз’яснень стосовно конкурсної документації</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опублікувати його на веб-сайт СБ України (ssu.gov.ua).</w:t>
            </w:r>
          </w:p>
        </w:tc>
      </w:tr>
      <w:tr w:rsidR="00DC3824" w:rsidRPr="009900AE">
        <w:tc>
          <w:tcPr>
            <w:tcW w:w="0" w:type="auto"/>
            <w:gridSpan w:val="2"/>
            <w:shd w:val="clear" w:color="auto" w:fill="auto"/>
          </w:tcPr>
          <w:p w:rsidR="00DC3824" w:rsidRPr="009900AE" w:rsidRDefault="00DC3824" w:rsidP="009A0E4A">
            <w:pPr>
              <w:pStyle w:val="a5"/>
              <w:shd w:val="clear" w:color="auto" w:fill="auto"/>
              <w:spacing w:before="0"/>
              <w:ind w:firstLine="0"/>
              <w:jc w:val="left"/>
              <w:rPr>
                <w:lang w:val="uk-UA"/>
              </w:rPr>
            </w:pPr>
            <w:r w:rsidRPr="009900AE">
              <w:rPr>
                <w:sz w:val="24"/>
                <w:szCs w:val="24"/>
                <w:lang w:val="uk-UA"/>
              </w:rPr>
              <w:t>9. Оформлення конкурсної пропозиції.</w:t>
            </w:r>
            <w:r w:rsidRPr="009900AE">
              <w:rPr>
                <w:lang w:val="uk-UA"/>
              </w:rPr>
              <w:t xml:space="preserve"> </w:t>
            </w:r>
            <w:r w:rsidRPr="009900AE">
              <w:rPr>
                <w:color w:val="000000"/>
                <w:lang w:val="uk-UA" w:eastAsia="uk-UA"/>
              </w:rPr>
              <w:t>*Ця вимога не стосується учасників, які здійснюють діяльність без печатки згідно з чинним</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законодавством), за</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винятком оригіналів</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чи нотаріально</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завірених</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документів,</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виданих учаснику</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іншими</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організаціями,</w:t>
            </w:r>
          </w:p>
          <w:p w:rsidR="00DC3824" w:rsidRPr="009900AE" w:rsidRDefault="00DC3824" w:rsidP="009A0E4A">
            <w:pPr>
              <w:pStyle w:val="a5"/>
              <w:shd w:val="clear" w:color="auto" w:fill="auto"/>
              <w:spacing w:before="0"/>
              <w:ind w:firstLine="0"/>
              <w:jc w:val="left"/>
              <w:rPr>
                <w:lang w:val="uk-UA"/>
              </w:rPr>
            </w:pPr>
            <w:r w:rsidRPr="009900AE">
              <w:rPr>
                <w:color w:val="000000"/>
                <w:lang w:val="uk-UA" w:eastAsia="uk-UA"/>
              </w:rPr>
              <w:t>підприємствами,</w:t>
            </w:r>
          </w:p>
          <w:p w:rsidR="00DC3824" w:rsidRPr="009900AE" w:rsidRDefault="00DC3824" w:rsidP="009A0E4A">
            <w:pPr>
              <w:pStyle w:val="a5"/>
              <w:shd w:val="clear" w:color="auto" w:fill="auto"/>
              <w:spacing w:before="0"/>
              <w:ind w:firstLine="0"/>
              <w:jc w:val="left"/>
              <w:rPr>
                <w:sz w:val="24"/>
                <w:szCs w:val="24"/>
                <w:lang w:val="uk-UA"/>
              </w:rPr>
            </w:pPr>
            <w:r w:rsidRPr="009900AE">
              <w:rPr>
                <w:color w:val="000000"/>
                <w:lang w:val="uk-UA" w:eastAsia="uk-UA"/>
              </w:rPr>
              <w:t>установами</w:t>
            </w:r>
          </w:p>
        </w:tc>
        <w:tc>
          <w:tcPr>
            <w:tcW w:w="0" w:type="auto"/>
            <w:gridSpan w:val="2"/>
            <w:shd w:val="clear" w:color="auto" w:fill="auto"/>
          </w:tcPr>
          <w:p w:rsidR="00DC3824" w:rsidRPr="009900AE" w:rsidRDefault="00DC3824" w:rsidP="000349B3">
            <w:pPr>
              <w:pStyle w:val="a5"/>
              <w:shd w:val="clear" w:color="auto" w:fill="auto"/>
              <w:spacing w:before="0"/>
              <w:ind w:firstLine="0"/>
              <w:rPr>
                <w:sz w:val="24"/>
                <w:szCs w:val="24"/>
                <w:lang w:val="uk-UA"/>
              </w:rPr>
            </w:pPr>
            <w:r w:rsidRPr="009900AE">
              <w:rPr>
                <w:color w:val="000000"/>
                <w:sz w:val="24"/>
                <w:szCs w:val="24"/>
                <w:lang w:val="uk-UA" w:eastAsia="uk-UA"/>
              </w:rPr>
              <w:t>Кожен Учасник конкурсу має право подати лише одну конкурсну пропозицію.</w:t>
            </w:r>
          </w:p>
          <w:p w:rsidR="00DC3824" w:rsidRPr="009900AE" w:rsidRDefault="00DC3824" w:rsidP="000349B3">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DC3824" w:rsidRPr="009900AE" w:rsidRDefault="00DC3824" w:rsidP="00BF094E">
            <w:pPr>
              <w:pStyle w:val="a5"/>
              <w:shd w:val="clear" w:color="auto" w:fill="auto"/>
              <w:spacing w:before="0"/>
              <w:ind w:firstLine="0"/>
              <w:rPr>
                <w:sz w:val="24"/>
                <w:szCs w:val="24"/>
                <w:lang w:val="uk-UA"/>
              </w:rPr>
            </w:pPr>
            <w:r w:rsidRPr="009900AE">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Pr>
                <w:color w:val="000000"/>
                <w:sz w:val="24"/>
                <w:szCs w:val="24"/>
                <w:lang w:val="uk-UA" w:eastAsia="uk-UA"/>
              </w:rPr>
              <w:t xml:space="preserve"> (особистого</w:t>
            </w:r>
            <w:r w:rsidRPr="009900AE">
              <w:rPr>
                <w:color w:val="000000"/>
                <w:sz w:val="24"/>
                <w:szCs w:val="24"/>
                <w:lang w:val="uk-UA" w:eastAsia="uk-UA"/>
              </w:rPr>
              <w:t xml:space="preserve"> підпис</w:t>
            </w:r>
            <w:r>
              <w:rPr>
                <w:color w:val="000000"/>
                <w:sz w:val="24"/>
                <w:szCs w:val="24"/>
                <w:lang w:val="uk-UA" w:eastAsia="uk-UA"/>
              </w:rPr>
              <w:t>у</w:t>
            </w:r>
            <w:r w:rsidRPr="009900AE">
              <w:rPr>
                <w:color w:val="000000"/>
                <w:sz w:val="24"/>
                <w:szCs w:val="24"/>
                <w:lang w:val="uk-UA" w:eastAsia="uk-UA"/>
              </w:rPr>
              <w:t xml:space="preserve"> учасника конкурсу – фізичної особи – власника житла).</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На конверті, крім позначки “Конкурсна пропозиція” повинно бути зазначено:</w:t>
            </w:r>
          </w:p>
          <w:p w:rsidR="00DC3824" w:rsidRDefault="00DC3824" w:rsidP="005A289E">
            <w:pPr>
              <w:pStyle w:val="a5"/>
              <w:numPr>
                <w:ilvl w:val="0"/>
                <w:numId w:val="3"/>
              </w:numPr>
              <w:shd w:val="clear" w:color="auto" w:fill="auto"/>
              <w:tabs>
                <w:tab w:val="left" w:pos="384"/>
              </w:tabs>
              <w:spacing w:before="0"/>
              <w:ind w:firstLine="240"/>
              <w:rPr>
                <w:sz w:val="24"/>
                <w:szCs w:val="24"/>
                <w:lang w:val="uk-UA"/>
              </w:rPr>
            </w:pPr>
            <w:r w:rsidRPr="009900AE">
              <w:rPr>
                <w:color w:val="000000"/>
                <w:sz w:val="24"/>
                <w:szCs w:val="24"/>
                <w:lang w:val="uk-UA" w:eastAsia="uk-UA"/>
              </w:rPr>
              <w:t xml:space="preserve">повне найменування і адреса замовника – </w:t>
            </w:r>
            <w:r w:rsidRPr="009900AE">
              <w:rPr>
                <w:sz w:val="24"/>
                <w:szCs w:val="24"/>
                <w:lang w:val="uk-UA"/>
              </w:rPr>
              <w:t xml:space="preserve">Управління Служби безпеки України </w:t>
            </w:r>
            <w:r>
              <w:rPr>
                <w:sz w:val="24"/>
                <w:szCs w:val="24"/>
                <w:lang w:val="uk-UA"/>
              </w:rPr>
              <w:t xml:space="preserve">у Хмельницькій </w:t>
            </w:r>
            <w:r w:rsidRPr="009900AE">
              <w:rPr>
                <w:sz w:val="24"/>
                <w:szCs w:val="24"/>
                <w:lang w:val="uk-UA"/>
              </w:rPr>
              <w:t>області</w:t>
            </w:r>
            <w:r>
              <w:rPr>
                <w:sz w:val="24"/>
                <w:szCs w:val="24"/>
                <w:lang w:val="uk-UA"/>
              </w:rPr>
              <w:t xml:space="preserve">, вул. Героїв Майдану, </w:t>
            </w:r>
            <w:smartTag w:uri="urn:schemas-microsoft-com:office:smarttags" w:element="metricconverter">
              <w:smartTagPr>
                <w:attr w:name="ProductID" w:val="19, м"/>
              </w:smartTagPr>
              <w:r>
                <w:rPr>
                  <w:sz w:val="24"/>
                  <w:szCs w:val="24"/>
                  <w:lang w:val="uk-UA"/>
                </w:rPr>
                <w:t>19, м</w:t>
              </w:r>
            </w:smartTag>
            <w:r>
              <w:rPr>
                <w:sz w:val="24"/>
                <w:szCs w:val="24"/>
                <w:lang w:val="uk-UA"/>
              </w:rPr>
              <w:t xml:space="preserve">. Хмельницький, </w:t>
            </w:r>
            <w:r w:rsidRPr="009900AE">
              <w:rPr>
                <w:sz w:val="24"/>
                <w:szCs w:val="24"/>
                <w:lang w:val="uk-UA"/>
              </w:rPr>
              <w:t>Україна,</w:t>
            </w:r>
            <w:r>
              <w:rPr>
                <w:sz w:val="24"/>
                <w:szCs w:val="24"/>
                <w:lang w:val="uk-UA"/>
              </w:rPr>
              <w:t xml:space="preserve"> 29000</w:t>
            </w:r>
          </w:p>
          <w:p w:rsidR="00DC3824" w:rsidRPr="009900AE" w:rsidRDefault="00DC3824" w:rsidP="005A289E">
            <w:pPr>
              <w:pStyle w:val="a5"/>
              <w:numPr>
                <w:ilvl w:val="0"/>
                <w:numId w:val="3"/>
              </w:numPr>
              <w:shd w:val="clear" w:color="auto" w:fill="auto"/>
              <w:tabs>
                <w:tab w:val="left" w:pos="384"/>
              </w:tabs>
              <w:spacing w:before="0"/>
              <w:ind w:firstLine="240"/>
              <w:rPr>
                <w:sz w:val="24"/>
                <w:szCs w:val="24"/>
                <w:lang w:val="uk-UA"/>
              </w:rPr>
            </w:pPr>
            <w:r w:rsidRPr="009900AE">
              <w:rPr>
                <w:color w:val="000000"/>
                <w:sz w:val="24"/>
                <w:szCs w:val="24"/>
                <w:lang w:val="uk-UA" w:eastAsia="uk-UA"/>
              </w:rPr>
              <w:t xml:space="preserve">назва предмета конкурсу: </w:t>
            </w:r>
            <w:r w:rsidRPr="009900AE">
              <w:rPr>
                <w:color w:val="000000"/>
                <w:sz w:val="24"/>
                <w:szCs w:val="24"/>
                <w:lang w:val="uk-UA"/>
              </w:rPr>
              <w:t xml:space="preserve">Придбання </w:t>
            </w:r>
            <w:r w:rsidR="001D4275">
              <w:rPr>
                <w:color w:val="000000"/>
                <w:sz w:val="24"/>
                <w:szCs w:val="24"/>
                <w:lang w:val="uk-UA"/>
              </w:rPr>
              <w:t xml:space="preserve">одно-, </w:t>
            </w:r>
            <w:r w:rsidR="00EF6603">
              <w:rPr>
                <w:color w:val="000000"/>
                <w:sz w:val="24"/>
                <w:szCs w:val="24"/>
                <w:lang w:val="uk-UA"/>
              </w:rPr>
              <w:t>дво</w:t>
            </w:r>
            <w:r w:rsidR="00A736B3">
              <w:rPr>
                <w:color w:val="000000"/>
                <w:sz w:val="24"/>
                <w:szCs w:val="24"/>
                <w:lang w:val="uk-UA"/>
              </w:rPr>
              <w:t xml:space="preserve">- та </w:t>
            </w:r>
            <w:r w:rsidR="00EF6603">
              <w:rPr>
                <w:color w:val="000000"/>
                <w:sz w:val="24"/>
                <w:szCs w:val="24"/>
                <w:lang w:val="uk-UA"/>
              </w:rPr>
              <w:t>три</w:t>
            </w:r>
            <w:r w:rsidRPr="009900AE">
              <w:rPr>
                <w:color w:val="000000"/>
                <w:sz w:val="24"/>
                <w:szCs w:val="24"/>
                <w:lang w:val="uk-UA"/>
              </w:rPr>
              <w:t xml:space="preserve">кімнатних квартир на вторинному ринку для забезпечення житлом військовослужбовців </w:t>
            </w:r>
            <w:r>
              <w:rPr>
                <w:color w:val="000000"/>
                <w:sz w:val="24"/>
                <w:szCs w:val="24"/>
                <w:lang w:val="uk-UA"/>
              </w:rPr>
              <w:t>Управління СБУ у Хмельницькій</w:t>
            </w:r>
            <w:r w:rsidRPr="009900AE">
              <w:rPr>
                <w:color w:val="000000"/>
                <w:sz w:val="24"/>
                <w:szCs w:val="24"/>
                <w:lang w:val="uk-UA"/>
              </w:rPr>
              <w:t xml:space="preserve"> області у м. </w:t>
            </w:r>
            <w:r>
              <w:rPr>
                <w:color w:val="000000"/>
                <w:sz w:val="24"/>
                <w:szCs w:val="24"/>
                <w:lang w:val="uk-UA"/>
              </w:rPr>
              <w:t>Хмельницькому</w:t>
            </w:r>
            <w:r w:rsidRPr="009900AE">
              <w:rPr>
                <w:color w:val="000000"/>
                <w:sz w:val="24"/>
                <w:szCs w:val="24"/>
                <w:lang w:val="uk-UA" w:eastAsia="uk-UA"/>
              </w:rPr>
              <w:t>;</w:t>
            </w:r>
          </w:p>
          <w:p w:rsidR="00DC3824" w:rsidRPr="009900AE" w:rsidRDefault="00DC3824" w:rsidP="00BF094E">
            <w:pPr>
              <w:pStyle w:val="a5"/>
              <w:numPr>
                <w:ilvl w:val="0"/>
                <w:numId w:val="3"/>
              </w:numPr>
              <w:shd w:val="clear" w:color="auto" w:fill="auto"/>
              <w:tabs>
                <w:tab w:val="left" w:pos="384"/>
              </w:tabs>
              <w:spacing w:before="0"/>
              <w:ind w:firstLine="240"/>
              <w:rPr>
                <w:sz w:val="24"/>
                <w:szCs w:val="24"/>
                <w:lang w:val="uk-UA"/>
              </w:rPr>
            </w:pPr>
            <w:r w:rsidRPr="009900AE">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 (</w:t>
            </w:r>
            <w:r w:rsidRPr="009900AE">
              <w:rPr>
                <w:rStyle w:val="a4"/>
                <w:color w:val="000000"/>
                <w:sz w:val="24"/>
                <w:szCs w:val="24"/>
                <w:lang w:val="uk-UA" w:eastAsia="uk-UA"/>
              </w:rPr>
              <w:t>реєстраційний номер облікової картки платника податків</w:t>
            </w:r>
            <w:r w:rsidRPr="009900AE">
              <w:rPr>
                <w:color w:val="000000"/>
                <w:sz w:val="24"/>
                <w:szCs w:val="24"/>
                <w:lang w:val="uk-UA" w:eastAsia="uk-UA"/>
              </w:rPr>
              <w:t xml:space="preserve"> для учасників конкурсу – фізичних осіб – власників житла), номери контактних телефонів, факсу, е-mail (за наявності);</w:t>
            </w:r>
          </w:p>
          <w:p w:rsidR="00DC3824" w:rsidRPr="009900AE" w:rsidRDefault="00DC3824" w:rsidP="005A289E">
            <w:pPr>
              <w:pStyle w:val="a5"/>
              <w:numPr>
                <w:ilvl w:val="0"/>
                <w:numId w:val="3"/>
              </w:numPr>
              <w:shd w:val="clear" w:color="auto" w:fill="auto"/>
              <w:tabs>
                <w:tab w:val="left" w:pos="394"/>
              </w:tabs>
              <w:spacing w:before="0"/>
              <w:ind w:firstLine="240"/>
              <w:rPr>
                <w:sz w:val="24"/>
                <w:szCs w:val="24"/>
                <w:lang w:val="uk-UA"/>
              </w:rPr>
            </w:pPr>
            <w:r w:rsidRPr="009900AE">
              <w:rPr>
                <w:color w:val="000000"/>
                <w:sz w:val="24"/>
                <w:szCs w:val="24"/>
                <w:lang w:val="uk-UA" w:eastAsia="uk-UA"/>
              </w:rPr>
              <w:t>маркування: “Не відкривати до (зазначається дата_____ 2016 року та час_____ год. розкриття конкурсних пропозицій”).</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Усі сторінки конкурсної пропозиції Учасника конкурсу повинні бути пронумеровані та містити підпис учасника конкурсу учасника конкурсу – фізичної особи – власника житла,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 або особистим підписом учасника конкурсу – фізичної особи – власника житла.   Відповідальність за помилки друку у документах, наданих на розгляд до конкурсної комісії та підписаних відповідним чином, несе Учасник.</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lastRenderedPageBreak/>
              <w:t>Нотаріально завірені документи та оригінали документів, видані іншими установами, не засвідчуються підписом та печаткою Учасника.</w:t>
            </w:r>
          </w:p>
        </w:tc>
      </w:tr>
      <w:tr w:rsidR="00DC3824" w:rsidRPr="009900AE">
        <w:tc>
          <w:tcPr>
            <w:tcW w:w="0" w:type="auto"/>
            <w:gridSpan w:val="2"/>
            <w:shd w:val="clear" w:color="auto" w:fill="auto"/>
          </w:tcPr>
          <w:p w:rsidR="00DC3824" w:rsidRPr="009900AE" w:rsidRDefault="00DC3824" w:rsidP="009A0E4A">
            <w:pPr>
              <w:pStyle w:val="a5"/>
              <w:shd w:val="clear" w:color="auto" w:fill="auto"/>
              <w:spacing w:before="0"/>
              <w:ind w:firstLine="0"/>
              <w:jc w:val="left"/>
              <w:rPr>
                <w:sz w:val="24"/>
                <w:szCs w:val="24"/>
                <w:lang w:val="uk-UA"/>
              </w:rPr>
            </w:pPr>
            <w:r w:rsidRPr="009900AE">
              <w:rPr>
                <w:sz w:val="24"/>
                <w:szCs w:val="24"/>
                <w:lang w:val="uk-UA"/>
              </w:rPr>
              <w:lastRenderedPageBreak/>
              <w:t xml:space="preserve">10. Зміст конкурсної пропозиції. </w:t>
            </w:r>
          </w:p>
        </w:tc>
        <w:tc>
          <w:tcPr>
            <w:tcW w:w="0" w:type="auto"/>
            <w:gridSpan w:val="2"/>
            <w:shd w:val="clear" w:color="auto" w:fill="auto"/>
          </w:tcPr>
          <w:p w:rsidR="00DC3824" w:rsidRPr="009900AE" w:rsidRDefault="00DC3824"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Конкурсна пропозиція, яка подається Учасником конкурсу складається з комерційної та технічної частин.</w:t>
            </w:r>
          </w:p>
          <w:p w:rsidR="00DC3824" w:rsidRPr="009900AE" w:rsidRDefault="00DC3824" w:rsidP="005A289E">
            <w:pPr>
              <w:pStyle w:val="a5"/>
              <w:shd w:val="clear" w:color="auto" w:fill="auto"/>
              <w:spacing w:before="0"/>
              <w:ind w:firstLine="0"/>
              <w:rPr>
                <w:color w:val="000000"/>
                <w:sz w:val="24"/>
                <w:szCs w:val="24"/>
                <w:lang w:val="uk-UA" w:eastAsia="uk-UA"/>
              </w:rPr>
            </w:pPr>
          </w:p>
          <w:p w:rsidR="00DC3824" w:rsidRPr="009900AE" w:rsidRDefault="00DC3824" w:rsidP="005A289E">
            <w:pPr>
              <w:pStyle w:val="a5"/>
              <w:shd w:val="clear" w:color="auto" w:fill="auto"/>
              <w:spacing w:before="0"/>
              <w:ind w:firstLine="240"/>
              <w:rPr>
                <w:color w:val="000000"/>
                <w:sz w:val="24"/>
                <w:szCs w:val="24"/>
                <w:lang w:val="uk-UA" w:eastAsia="uk-UA"/>
              </w:rPr>
            </w:pPr>
            <w:r w:rsidRPr="009900AE">
              <w:rPr>
                <w:b/>
                <w:color w:val="000000"/>
                <w:sz w:val="24"/>
                <w:szCs w:val="24"/>
                <w:u w:val="single"/>
                <w:lang w:val="uk-UA" w:eastAsia="uk-UA"/>
              </w:rPr>
              <w:t>Комерційна частина</w:t>
            </w:r>
            <w:r w:rsidRPr="009900AE">
              <w:rPr>
                <w:color w:val="000000"/>
                <w:sz w:val="24"/>
                <w:szCs w:val="24"/>
                <w:lang w:val="uk-UA" w:eastAsia="uk-UA"/>
              </w:rPr>
              <w:t xml:space="preserve"> конкурсної пропозиції складається з заяви про участь в конкурсі - цінової конкурсної пропозиції (Додаток № 1) та інформації про технічні та кількісні характеристики предмета конкурсу (Додаток № 2). </w:t>
            </w:r>
          </w:p>
          <w:p w:rsidR="00DC3824" w:rsidRPr="00EF0BE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 xml:space="preserve">Ціна конкурсної пропозиції Учасника означає суму, за яку Учасник передбачає виконати замовлення щодо продажу квартир, </w:t>
            </w:r>
            <w:r w:rsidRPr="009900AE">
              <w:rPr>
                <w:rStyle w:val="a4"/>
                <w:color w:val="000000"/>
                <w:sz w:val="24"/>
                <w:szCs w:val="24"/>
                <w:lang w:val="uk-UA" w:eastAsia="uk-UA"/>
              </w:rPr>
              <w:t xml:space="preserve">вказується з </w:t>
            </w:r>
            <w:r w:rsidRPr="00EF0BEE">
              <w:rPr>
                <w:rStyle w:val="a4"/>
                <w:color w:val="000000"/>
                <w:sz w:val="24"/>
                <w:szCs w:val="24"/>
                <w:lang w:val="uk-UA" w:eastAsia="uk-UA"/>
              </w:rPr>
              <w:t>двома десятковими знаками, після коми.</w:t>
            </w:r>
          </w:p>
          <w:p w:rsidR="00DC3824" w:rsidRPr="000B6E31" w:rsidRDefault="00DC3824" w:rsidP="005A289E">
            <w:pPr>
              <w:pStyle w:val="a5"/>
              <w:shd w:val="clear" w:color="auto" w:fill="auto"/>
              <w:spacing w:before="0"/>
              <w:ind w:firstLine="240"/>
              <w:rPr>
                <w:sz w:val="24"/>
                <w:szCs w:val="24"/>
                <w:lang w:val="uk-UA"/>
              </w:rPr>
            </w:pPr>
            <w:r w:rsidRPr="000B6E31">
              <w:rPr>
                <w:sz w:val="24"/>
                <w:szCs w:val="24"/>
                <w:lang w:val="uk-UA" w:eastAsia="uk-UA"/>
              </w:rPr>
              <w:t xml:space="preserve">Ціни вказуються за </w:t>
            </w:r>
            <w:smartTag w:uri="urn:schemas-microsoft-com:office:smarttags" w:element="metricconverter">
              <w:smartTagPr>
                <w:attr w:name="ProductID" w:val="1 кв. м"/>
              </w:smartTagPr>
              <w:r w:rsidRPr="000B6E31">
                <w:rPr>
                  <w:sz w:val="24"/>
                  <w:szCs w:val="24"/>
                  <w:lang w:val="uk-UA" w:eastAsia="uk-UA"/>
                </w:rPr>
                <w:t>1 кв. м</w:t>
              </w:r>
            </w:smartTag>
            <w:r w:rsidRPr="000B6E31">
              <w:rPr>
                <w:sz w:val="24"/>
                <w:szCs w:val="24"/>
                <w:lang w:val="uk-UA" w:eastAsia="uk-UA"/>
              </w:rPr>
              <w:t xml:space="preserve"> загальної площі квартири </w:t>
            </w:r>
            <w:r w:rsidR="00FF3164" w:rsidRPr="000B6E31">
              <w:rPr>
                <w:sz w:val="24"/>
                <w:szCs w:val="24"/>
                <w:lang w:val="uk-UA" w:eastAsia="uk-UA"/>
              </w:rPr>
              <w:t>бе</w:t>
            </w:r>
            <w:r w:rsidRPr="000B6E31">
              <w:rPr>
                <w:sz w:val="24"/>
                <w:szCs w:val="24"/>
                <w:lang w:val="uk-UA" w:eastAsia="uk-UA"/>
              </w:rPr>
              <w:t>з ПДВ. Ціна конкурсної пропозиції складається із розрахунку кількості квадратних метрів загальної площі квартир, що пропонуються.</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Фіксована вартість одного квадратного метра загальної площі житла є твердою  та незмінною.</w:t>
            </w:r>
          </w:p>
          <w:p w:rsidR="00DC3824" w:rsidRPr="009900AE" w:rsidRDefault="00DC3824" w:rsidP="005A289E">
            <w:pPr>
              <w:pStyle w:val="a5"/>
              <w:shd w:val="clear" w:color="auto" w:fill="auto"/>
              <w:spacing w:before="0" w:line="269" w:lineRule="exact"/>
              <w:ind w:left="20" w:firstLine="0"/>
              <w:rPr>
                <w:sz w:val="24"/>
                <w:szCs w:val="24"/>
                <w:lang w:val="uk-UA"/>
              </w:rPr>
            </w:pPr>
            <w:r w:rsidRPr="009900AE">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9900AE">
              <w:rPr>
                <w:rStyle w:val="a4"/>
                <w:sz w:val="24"/>
                <w:szCs w:val="24"/>
                <w:lang w:val="uk-UA"/>
              </w:rPr>
              <w:t xml:space="preserve"> </w:t>
            </w:r>
            <w:r w:rsidRPr="009900AE">
              <w:rPr>
                <w:rStyle w:val="a4"/>
                <w:color w:val="000000"/>
                <w:sz w:val="24"/>
                <w:szCs w:val="24"/>
                <w:lang w:val="uk-UA" w:eastAsia="uk-UA"/>
              </w:rPr>
              <w:t>валюті.</w:t>
            </w:r>
          </w:p>
          <w:p w:rsidR="00DC3824" w:rsidRPr="009900AE" w:rsidRDefault="00DC3824" w:rsidP="005A289E">
            <w:pPr>
              <w:pStyle w:val="a5"/>
              <w:shd w:val="clear" w:color="auto" w:fill="auto"/>
              <w:spacing w:before="0" w:line="269" w:lineRule="exact"/>
              <w:ind w:left="20" w:right="20" w:firstLine="0"/>
              <w:rPr>
                <w:sz w:val="24"/>
                <w:szCs w:val="24"/>
                <w:lang w:val="uk-UA"/>
              </w:rPr>
            </w:pPr>
            <w:r w:rsidRPr="009900AE">
              <w:rPr>
                <w:rStyle w:val="a4"/>
                <w:color w:val="000000"/>
                <w:sz w:val="24"/>
                <w:szCs w:val="24"/>
                <w:lang w:val="uk-UA" w:eastAsia="uk-UA"/>
              </w:rPr>
              <w:t xml:space="preserve">     Вартість конкурсної пропозиції та всі інші ціни повинні бути чітко визначені.</w:t>
            </w:r>
          </w:p>
          <w:p w:rsidR="00DC3824" w:rsidRPr="009900AE" w:rsidRDefault="00DC3824" w:rsidP="005A289E">
            <w:pPr>
              <w:pStyle w:val="a5"/>
              <w:shd w:val="clear" w:color="auto" w:fill="auto"/>
              <w:spacing w:before="0" w:line="269" w:lineRule="exact"/>
              <w:ind w:left="20" w:right="20" w:firstLine="0"/>
              <w:rPr>
                <w:sz w:val="24"/>
                <w:szCs w:val="24"/>
                <w:lang w:val="uk-UA"/>
              </w:rPr>
            </w:pPr>
            <w:r w:rsidRPr="009900AE">
              <w:rPr>
                <w:rStyle w:val="a4"/>
                <w:color w:val="000000"/>
                <w:sz w:val="24"/>
                <w:szCs w:val="24"/>
                <w:lang w:val="uk-UA" w:eastAsia="uk-UA"/>
              </w:rPr>
              <w:t xml:space="preserve">     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DC3824" w:rsidRPr="009900AE" w:rsidRDefault="00DC3824" w:rsidP="005A289E">
            <w:pPr>
              <w:pStyle w:val="a5"/>
              <w:shd w:val="clear" w:color="auto" w:fill="auto"/>
              <w:spacing w:before="0" w:line="269" w:lineRule="exact"/>
              <w:ind w:left="20" w:right="20" w:firstLine="0"/>
              <w:rPr>
                <w:sz w:val="24"/>
                <w:szCs w:val="24"/>
                <w:lang w:val="uk-UA"/>
              </w:rPr>
            </w:pPr>
            <w:r w:rsidRPr="009900AE">
              <w:rPr>
                <w:rStyle w:val="a4"/>
                <w:color w:val="000000"/>
                <w:sz w:val="24"/>
                <w:szCs w:val="24"/>
                <w:lang w:val="uk-UA" w:eastAsia="uk-UA"/>
              </w:rPr>
              <w:t xml:space="preserve">      Витрати Учасника, пов’язані з підготовкою та поданням конкурсної пропозиції не відшкодовуються, в тому числі й у разі не обрання учасника переможцем, відміни конкурсу чи визнання конкурсу таким, що не відбувся.</w:t>
            </w:r>
          </w:p>
          <w:p w:rsidR="00DC3824" w:rsidRPr="009900AE" w:rsidRDefault="00DC3824" w:rsidP="005A289E">
            <w:pPr>
              <w:pStyle w:val="a5"/>
              <w:shd w:val="clear" w:color="auto" w:fill="auto"/>
              <w:spacing w:before="0" w:line="269" w:lineRule="exact"/>
              <w:ind w:left="20" w:right="20" w:firstLine="0"/>
              <w:rPr>
                <w:sz w:val="24"/>
                <w:szCs w:val="24"/>
                <w:lang w:val="uk-UA"/>
              </w:rPr>
            </w:pPr>
            <w:r w:rsidRPr="009900AE">
              <w:rPr>
                <w:rStyle w:val="a4"/>
                <w:color w:val="000000"/>
                <w:sz w:val="24"/>
                <w:szCs w:val="24"/>
                <w:lang w:val="uk-UA"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DC3824" w:rsidRPr="009900AE" w:rsidRDefault="00DC3824" w:rsidP="005A289E">
            <w:pPr>
              <w:pStyle w:val="a5"/>
              <w:shd w:val="clear" w:color="auto" w:fill="auto"/>
              <w:spacing w:before="0"/>
              <w:ind w:firstLine="0"/>
              <w:rPr>
                <w:color w:val="000000"/>
                <w:sz w:val="24"/>
                <w:szCs w:val="24"/>
                <w:lang w:val="uk-UA" w:eastAsia="uk-UA"/>
              </w:rPr>
            </w:pPr>
          </w:p>
          <w:p w:rsidR="00DC3824" w:rsidRPr="009900AE" w:rsidRDefault="00DC3824" w:rsidP="00B06C41">
            <w:pPr>
              <w:pStyle w:val="a5"/>
              <w:shd w:val="clear" w:color="auto" w:fill="auto"/>
              <w:spacing w:before="0"/>
              <w:ind w:left="260" w:firstLine="0"/>
              <w:rPr>
                <w:color w:val="000000"/>
                <w:sz w:val="24"/>
                <w:szCs w:val="24"/>
                <w:lang w:val="uk-UA" w:eastAsia="uk-UA"/>
              </w:rPr>
            </w:pPr>
            <w:r w:rsidRPr="009900AE">
              <w:rPr>
                <w:b/>
                <w:color w:val="000000"/>
                <w:sz w:val="24"/>
                <w:szCs w:val="24"/>
                <w:u w:val="single"/>
                <w:lang w:val="uk-UA" w:eastAsia="uk-UA"/>
              </w:rPr>
              <w:t>Технічна частина</w:t>
            </w:r>
            <w:r w:rsidRPr="009900AE">
              <w:rPr>
                <w:color w:val="000000"/>
                <w:sz w:val="24"/>
                <w:szCs w:val="24"/>
                <w:lang w:val="uk-UA" w:eastAsia="uk-UA"/>
              </w:rPr>
              <w:t xml:space="preserve"> конкурсної пропозиції  складається з наступних документів, які стосуються учасника та предмета конкурсу </w:t>
            </w:r>
          </w:p>
          <w:p w:rsidR="00DC3824" w:rsidRPr="009900AE" w:rsidRDefault="00DC3824" w:rsidP="005A289E">
            <w:pPr>
              <w:pStyle w:val="a5"/>
              <w:shd w:val="clear" w:color="auto" w:fill="auto"/>
              <w:spacing w:before="0"/>
              <w:ind w:left="260" w:firstLine="0"/>
              <w:rPr>
                <w:rStyle w:val="a4"/>
                <w:i/>
                <w:color w:val="000000"/>
                <w:sz w:val="24"/>
                <w:szCs w:val="24"/>
                <w:u w:val="single"/>
                <w:lang w:val="uk-UA" w:eastAsia="uk-UA"/>
              </w:rPr>
            </w:pPr>
            <w:r w:rsidRPr="009900AE">
              <w:rPr>
                <w:rStyle w:val="a4"/>
                <w:i/>
                <w:color w:val="000000"/>
                <w:sz w:val="24"/>
                <w:szCs w:val="24"/>
                <w:u w:val="single"/>
                <w:lang w:val="uk-UA" w:eastAsia="uk-UA"/>
              </w:rPr>
              <w:t xml:space="preserve">         </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color w:val="000000"/>
                <w:sz w:val="24"/>
                <w:szCs w:val="24"/>
                <w:lang w:val="uk-UA" w:eastAsia="uk-UA"/>
              </w:rPr>
              <w:t>І</w:t>
            </w:r>
            <w:r w:rsidRPr="009900AE">
              <w:rPr>
                <w:rStyle w:val="a4"/>
                <w:color w:val="000000"/>
                <w:sz w:val="24"/>
                <w:szCs w:val="24"/>
                <w:lang w:val="uk-UA" w:eastAsia="uk-UA"/>
              </w:rPr>
              <w:t>нформація про Учасника конкурсу (заповнен</w:t>
            </w:r>
            <w:r>
              <w:rPr>
                <w:rStyle w:val="a4"/>
                <w:color w:val="000000"/>
                <w:sz w:val="24"/>
                <w:szCs w:val="24"/>
                <w:lang w:val="uk-UA" w:eastAsia="uk-UA"/>
              </w:rPr>
              <w:t>а</w:t>
            </w:r>
            <w:r w:rsidRPr="009900AE">
              <w:rPr>
                <w:rStyle w:val="a4"/>
                <w:color w:val="000000"/>
                <w:sz w:val="24"/>
                <w:szCs w:val="24"/>
                <w:lang w:val="uk-UA" w:eastAsia="uk-UA"/>
              </w:rPr>
              <w:t xml:space="preserve"> форм</w:t>
            </w:r>
            <w:r>
              <w:rPr>
                <w:rStyle w:val="a4"/>
                <w:color w:val="000000"/>
                <w:sz w:val="24"/>
                <w:szCs w:val="24"/>
                <w:lang w:val="uk-UA" w:eastAsia="uk-UA"/>
              </w:rPr>
              <w:t>а</w:t>
            </w:r>
            <w:r w:rsidRPr="009900AE">
              <w:rPr>
                <w:rStyle w:val="a4"/>
                <w:color w:val="000000"/>
                <w:sz w:val="24"/>
                <w:szCs w:val="24"/>
                <w:lang w:val="uk-UA" w:eastAsia="uk-UA"/>
              </w:rPr>
              <w:t xml:space="preserve"> “Відомості про Учасника конкурсу” відповідно до вимог конкурсної документації</w:t>
            </w:r>
            <w:r w:rsidRPr="009900AE">
              <w:rPr>
                <w:color w:val="000000"/>
                <w:sz w:val="24"/>
                <w:szCs w:val="24"/>
                <w:lang w:val="uk-UA" w:eastAsia="uk-UA"/>
              </w:rPr>
              <w:t xml:space="preserve"> Додаток № 3</w:t>
            </w:r>
            <w:r w:rsidRPr="009900AE">
              <w:rPr>
                <w:rStyle w:val="a4"/>
                <w:color w:val="000000"/>
                <w:sz w:val="24"/>
                <w:szCs w:val="24"/>
                <w:lang w:val="uk-UA" w:eastAsia="uk-UA"/>
              </w:rPr>
              <w:t>).</w:t>
            </w:r>
          </w:p>
          <w:p w:rsidR="00DC3824" w:rsidRPr="000B6E31" w:rsidRDefault="00DC3824" w:rsidP="005A289E">
            <w:pPr>
              <w:pStyle w:val="a5"/>
              <w:numPr>
                <w:ilvl w:val="0"/>
                <w:numId w:val="23"/>
              </w:numPr>
              <w:shd w:val="clear" w:color="auto" w:fill="auto"/>
              <w:spacing w:before="0" w:after="159" w:line="269" w:lineRule="exact"/>
              <w:ind w:right="20"/>
              <w:rPr>
                <w:rStyle w:val="a4"/>
                <w:sz w:val="24"/>
                <w:szCs w:val="24"/>
                <w:lang w:val="uk-UA" w:eastAsia="uk-UA"/>
              </w:rPr>
            </w:pPr>
            <w:r w:rsidRPr="000B6E31">
              <w:rPr>
                <w:rStyle w:val="a4"/>
                <w:sz w:val="24"/>
                <w:szCs w:val="24"/>
                <w:lang w:val="uk-UA" w:eastAsia="uk-UA"/>
              </w:rPr>
              <w:t>Виписка з Єдиного державного реєстру юридичних осіб та фізичних осіб – підприємців засвідчена в установленому порядку.</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Засвідчені в установленому порядку копії установчих документів (для юридичних осіб).</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Копії паспорта фізичної особи (стосується учасників – фізичних осіб)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w:t>
            </w:r>
            <w:r w:rsidRPr="009900AE">
              <w:rPr>
                <w:rStyle w:val="a4"/>
                <w:color w:val="000000"/>
                <w:sz w:val="24"/>
                <w:szCs w:val="24"/>
                <w:lang w:val="uk-UA" w:eastAsia="uk-UA"/>
              </w:rPr>
              <w:lastRenderedPageBreak/>
              <w:t>органу державної податкової служби і мають відмітку в паспорті).</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r w:rsidRPr="003B3707">
              <w:rPr>
                <w:rStyle w:val="a4"/>
                <w:color w:val="000000"/>
                <w:sz w:val="24"/>
                <w:szCs w:val="24"/>
                <w:lang w:val="uk-UA" w:eastAsia="uk-UA"/>
              </w:rPr>
              <w:t>.</w:t>
            </w:r>
          </w:p>
          <w:p w:rsidR="00DC3824" w:rsidRPr="000B6E31" w:rsidRDefault="00E568E2" w:rsidP="005A289E">
            <w:pPr>
              <w:pStyle w:val="a5"/>
              <w:numPr>
                <w:ilvl w:val="0"/>
                <w:numId w:val="23"/>
              </w:numPr>
              <w:shd w:val="clear" w:color="auto" w:fill="auto"/>
              <w:spacing w:before="0" w:after="159" w:line="269" w:lineRule="exact"/>
              <w:ind w:right="20"/>
              <w:rPr>
                <w:rStyle w:val="a4"/>
                <w:sz w:val="24"/>
                <w:szCs w:val="24"/>
                <w:lang w:val="uk-UA" w:eastAsia="uk-UA"/>
              </w:rPr>
            </w:pPr>
            <w:r w:rsidRPr="000B6E31">
              <w:rPr>
                <w:rStyle w:val="a4"/>
                <w:sz w:val="24"/>
                <w:szCs w:val="24"/>
                <w:lang w:val="uk-UA" w:eastAsia="uk-UA"/>
              </w:rPr>
              <w:t xml:space="preserve">Інформаційна довідка з Державного реєстру речових прав на нерухоме майно та Реєстру прав власності на нерухоме майно, Державного реєстру Іпотек, </w:t>
            </w:r>
            <w:r w:rsidR="00DC3824" w:rsidRPr="000B6E31">
              <w:rPr>
                <w:rStyle w:val="a4"/>
                <w:sz w:val="24"/>
                <w:szCs w:val="24"/>
                <w:lang w:val="uk-UA" w:eastAsia="uk-UA"/>
              </w:rPr>
              <w:t>Єдиного реєстру заборон відчуження об’єктів нерухомого майна.</w:t>
            </w:r>
          </w:p>
          <w:p w:rsidR="00DC3824" w:rsidRPr="000B6E31" w:rsidRDefault="00C749AF" w:rsidP="005A289E">
            <w:pPr>
              <w:pStyle w:val="a5"/>
              <w:numPr>
                <w:ilvl w:val="0"/>
                <w:numId w:val="23"/>
              </w:numPr>
              <w:shd w:val="clear" w:color="auto" w:fill="auto"/>
              <w:spacing w:before="0" w:after="159" w:line="269" w:lineRule="exact"/>
              <w:ind w:right="20"/>
              <w:rPr>
                <w:rStyle w:val="a4"/>
                <w:sz w:val="24"/>
                <w:szCs w:val="24"/>
                <w:lang w:val="uk-UA" w:eastAsia="uk-UA"/>
              </w:rPr>
            </w:pPr>
            <w:r w:rsidRPr="000B6E31">
              <w:rPr>
                <w:rStyle w:val="a4"/>
                <w:sz w:val="24"/>
                <w:szCs w:val="24"/>
                <w:lang w:val="uk-UA" w:eastAsia="uk-UA"/>
              </w:rPr>
              <w:t>К</w:t>
            </w:r>
            <w:r w:rsidR="00DC3824" w:rsidRPr="000B6E31">
              <w:rPr>
                <w:rStyle w:val="a4"/>
                <w:sz w:val="24"/>
                <w:szCs w:val="24"/>
                <w:lang w:val="uk-UA" w:eastAsia="uk-UA"/>
              </w:rPr>
              <w:t xml:space="preserve">опії свідоцтв про право власності на нерухоме майно або інших документів, </w:t>
            </w:r>
            <w:r w:rsidR="00614056" w:rsidRPr="000B6E31">
              <w:rPr>
                <w:rStyle w:val="a4"/>
                <w:sz w:val="24"/>
                <w:szCs w:val="24"/>
                <w:lang w:val="uk-UA" w:eastAsia="uk-UA"/>
              </w:rPr>
              <w:t>що підтверджують державну реєстрацію прав власності на це майно</w:t>
            </w:r>
            <w:r w:rsidR="00DC3824" w:rsidRPr="000B6E31">
              <w:rPr>
                <w:rStyle w:val="a4"/>
                <w:sz w:val="24"/>
                <w:szCs w:val="24"/>
                <w:lang w:val="uk-UA" w:eastAsia="uk-UA"/>
              </w:rPr>
              <w:t>.</w:t>
            </w:r>
          </w:p>
          <w:p w:rsidR="00DC3824"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Засвідчена в установленому порядку копія</w:t>
            </w:r>
            <w:r w:rsidRPr="009900AE">
              <w:rPr>
                <w:rStyle w:val="a4"/>
                <w:color w:val="000000"/>
                <w:sz w:val="24"/>
                <w:szCs w:val="24"/>
                <w:lang w:val="uk-UA" w:eastAsia="uk-UA"/>
              </w:rPr>
              <w:t xml:space="preserve"> технічного паспорта на квартиру.</w:t>
            </w:r>
          </w:p>
          <w:p w:rsidR="00DC3824" w:rsidRPr="000B6E31" w:rsidRDefault="00DC3824" w:rsidP="005A289E">
            <w:pPr>
              <w:pStyle w:val="a5"/>
              <w:numPr>
                <w:ilvl w:val="0"/>
                <w:numId w:val="23"/>
              </w:numPr>
              <w:shd w:val="clear" w:color="auto" w:fill="auto"/>
              <w:spacing w:before="0" w:after="159" w:line="269" w:lineRule="exact"/>
              <w:ind w:right="20"/>
              <w:rPr>
                <w:rStyle w:val="a4"/>
                <w:sz w:val="24"/>
                <w:szCs w:val="24"/>
                <w:lang w:val="uk-UA" w:eastAsia="uk-UA"/>
              </w:rPr>
            </w:pPr>
            <w:r w:rsidRPr="000B6E31">
              <w:rPr>
                <w:rStyle w:val="a4"/>
                <w:sz w:val="24"/>
                <w:szCs w:val="24"/>
                <w:lang w:val="uk-UA" w:eastAsia="uk-UA"/>
              </w:rPr>
              <w:t>Довідки щодо наявності (відсутності) заборгованості за спожиті комунальні послуги станом на дату подання конкурсної пропозиції.</w:t>
            </w:r>
          </w:p>
          <w:p w:rsidR="00DC3824" w:rsidRPr="000B6E31" w:rsidRDefault="00DC3824" w:rsidP="005A289E">
            <w:pPr>
              <w:pStyle w:val="a5"/>
              <w:numPr>
                <w:ilvl w:val="0"/>
                <w:numId w:val="23"/>
              </w:numPr>
              <w:shd w:val="clear" w:color="auto" w:fill="auto"/>
              <w:spacing w:before="0" w:after="159" w:line="269" w:lineRule="exact"/>
              <w:ind w:right="20"/>
              <w:rPr>
                <w:rStyle w:val="a4"/>
                <w:sz w:val="24"/>
                <w:szCs w:val="24"/>
                <w:lang w:val="uk-UA" w:eastAsia="uk-UA"/>
              </w:rPr>
            </w:pPr>
            <w:r w:rsidRPr="000B6E31">
              <w:rPr>
                <w:rStyle w:val="a4"/>
                <w:sz w:val="24"/>
                <w:szCs w:val="24"/>
                <w:lang w:val="uk-UA" w:eastAsia="uk-UA"/>
              </w:rPr>
              <w:t>Довідки щодо осіб, зареєстрованих у квартирі (квартирах).</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9900AE">
              <w:rPr>
                <w:rStyle w:val="a4"/>
                <w:color w:val="000000"/>
                <w:sz w:val="24"/>
                <w:szCs w:val="24"/>
                <w:lang w:val="uk-UA"/>
              </w:rPr>
              <w:t xml:space="preserve">про </w:t>
            </w:r>
            <w:r w:rsidRPr="009900AE">
              <w:rPr>
                <w:rStyle w:val="a4"/>
                <w:color w:val="000000"/>
                <w:sz w:val="24"/>
                <w:szCs w:val="24"/>
                <w:lang w:val="uk-UA" w:eastAsia="uk-UA"/>
              </w:rPr>
              <w:t>прийняття електронної звітності засобами зв’язку.</w:t>
            </w:r>
          </w:p>
          <w:p w:rsidR="00DC3824" w:rsidRPr="005C1F52"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DC3824" w:rsidRPr="005C1F52"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5C1F52">
              <w:rPr>
                <w:rStyle w:val="a4"/>
                <w:color w:val="000000"/>
                <w:sz w:val="24"/>
                <w:szCs w:val="24"/>
                <w:lang w:val="uk-UA"/>
              </w:rPr>
              <w:t xml:space="preserve">про </w:t>
            </w:r>
            <w:r w:rsidRPr="005C1F52">
              <w:rPr>
                <w:rStyle w:val="a4"/>
                <w:color w:val="000000"/>
                <w:sz w:val="24"/>
                <w:szCs w:val="24"/>
                <w:lang w:val="uk-UA" w:eastAsia="uk-UA"/>
              </w:rPr>
              <w:t xml:space="preserve">відсутність (наявність) простроченої заборгованості за </w:t>
            </w:r>
            <w:r w:rsidRPr="005C1F52">
              <w:rPr>
                <w:rStyle w:val="a4"/>
                <w:color w:val="000000"/>
                <w:sz w:val="24"/>
                <w:szCs w:val="24"/>
                <w:lang w:val="uk-UA"/>
              </w:rPr>
              <w:t>кредитами.</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p>
          <w:p w:rsidR="00DC3824" w:rsidRPr="00CF1787"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CF1787">
              <w:rPr>
                <w:rStyle w:val="a4"/>
                <w:color w:val="000000"/>
                <w:sz w:val="24"/>
                <w:szCs w:val="24"/>
                <w:lang w:val="uk-UA" w:eastAsia="uk-UA"/>
              </w:rPr>
              <w:t xml:space="preserve">Оригінал або нотаріально завірена копія довідки про </w:t>
            </w:r>
            <w:r w:rsidRPr="00CF1787">
              <w:rPr>
                <w:rStyle w:val="a4"/>
                <w:color w:val="000000"/>
                <w:sz w:val="24"/>
                <w:szCs w:val="24"/>
                <w:lang w:val="uk-UA" w:eastAsia="uk-UA"/>
              </w:rPr>
              <w:lastRenderedPageBreak/>
              <w:t>відсутність (наявність) заборгованості з податків, зборів, платежів</w:t>
            </w:r>
            <w:r>
              <w:rPr>
                <w:rStyle w:val="a4"/>
                <w:color w:val="000000"/>
                <w:sz w:val="24"/>
                <w:szCs w:val="24"/>
                <w:lang w:val="uk-UA" w:eastAsia="uk-UA"/>
              </w:rPr>
              <w:t xml:space="preserve"> тощо (</w:t>
            </w:r>
            <w:r w:rsidRPr="00CF1787">
              <w:rPr>
                <w:rStyle w:val="a4"/>
                <w:color w:val="000000"/>
                <w:sz w:val="24"/>
                <w:szCs w:val="24"/>
                <w:lang w:val="uk-UA" w:eastAsia="uk-UA"/>
              </w:rPr>
              <w:t>для юридичних осіб)</w:t>
            </w:r>
          </w:p>
          <w:p w:rsidR="00DC3824" w:rsidRPr="009900AE" w:rsidRDefault="00DC382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DC3824" w:rsidRDefault="00DC3824" w:rsidP="005A289E">
            <w:pPr>
              <w:pStyle w:val="a5"/>
              <w:numPr>
                <w:ilvl w:val="0"/>
                <w:numId w:val="23"/>
              </w:numPr>
              <w:shd w:val="clear" w:color="auto" w:fill="auto"/>
              <w:spacing w:before="0"/>
              <w:rPr>
                <w:rStyle w:val="a4"/>
                <w:color w:val="000000"/>
                <w:sz w:val="24"/>
                <w:szCs w:val="24"/>
                <w:lang w:val="uk-UA" w:eastAsia="uk-UA"/>
              </w:rPr>
            </w:pPr>
            <w:r w:rsidRPr="009900AE">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9900AE">
              <w:rPr>
                <w:rStyle w:val="a4"/>
                <w:color w:val="000000"/>
                <w:sz w:val="24"/>
                <w:szCs w:val="24"/>
                <w:lang w:val="uk-UA"/>
              </w:rPr>
              <w:t xml:space="preserve">про </w:t>
            </w:r>
            <w:r w:rsidRPr="009900AE">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DC3824" w:rsidRPr="009900AE" w:rsidRDefault="00DC3824" w:rsidP="00F015CA">
            <w:pPr>
              <w:pStyle w:val="a5"/>
              <w:shd w:val="clear" w:color="auto" w:fill="auto"/>
              <w:spacing w:before="0"/>
              <w:ind w:left="260" w:firstLine="0"/>
              <w:rPr>
                <w:rStyle w:val="a4"/>
                <w:color w:val="000000"/>
                <w:sz w:val="24"/>
                <w:szCs w:val="24"/>
                <w:lang w:val="uk-UA" w:eastAsia="uk-UA"/>
              </w:rPr>
            </w:pPr>
          </w:p>
          <w:p w:rsidR="00DC3824" w:rsidRPr="009900AE" w:rsidRDefault="00DC3824" w:rsidP="005A289E">
            <w:pPr>
              <w:pStyle w:val="a5"/>
              <w:shd w:val="clear" w:color="auto" w:fill="auto"/>
              <w:spacing w:before="0"/>
              <w:ind w:firstLine="0"/>
              <w:rPr>
                <w:sz w:val="24"/>
                <w:szCs w:val="24"/>
                <w:lang w:val="uk-UA"/>
              </w:rPr>
            </w:pPr>
            <w:r w:rsidRPr="009900AE">
              <w:rPr>
                <w:rStyle w:val="a4"/>
                <w:color w:val="000000"/>
                <w:sz w:val="24"/>
                <w:szCs w:val="24"/>
                <w:lang w:val="uk-UA" w:eastAsia="uk-UA"/>
              </w:rPr>
              <w:t xml:space="preserve">     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 за необхідності інший документ.</w:t>
            </w:r>
          </w:p>
          <w:p w:rsidR="00DC3824" w:rsidRPr="009900AE" w:rsidRDefault="00DC3824"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r>
              <w:rPr>
                <w:color w:val="000000"/>
                <w:sz w:val="24"/>
                <w:szCs w:val="24"/>
                <w:lang w:val="uk-UA" w:eastAsia="uk-UA"/>
              </w:rPr>
              <w:t>.</w:t>
            </w:r>
          </w:p>
          <w:p w:rsidR="00DC3824" w:rsidRPr="00D51CB8" w:rsidRDefault="00DC3824" w:rsidP="005A289E">
            <w:pPr>
              <w:pStyle w:val="a5"/>
              <w:shd w:val="clear" w:color="auto" w:fill="auto"/>
              <w:spacing w:before="0"/>
              <w:ind w:firstLine="240"/>
              <w:rPr>
                <w:sz w:val="24"/>
                <w:szCs w:val="24"/>
                <w:lang w:val="uk-UA"/>
              </w:rPr>
            </w:pPr>
            <w:r w:rsidRPr="009900AE">
              <w:rPr>
                <w:sz w:val="24"/>
                <w:szCs w:val="24"/>
                <w:lang w:val="uk-UA"/>
              </w:rPr>
              <w:t xml:space="preserve"> </w:t>
            </w:r>
            <w:r w:rsidRPr="009900AE">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w:t>
            </w:r>
            <w:r w:rsidRPr="00D51CB8">
              <w:rPr>
                <w:color w:val="000000"/>
                <w:sz w:val="24"/>
                <w:szCs w:val="24"/>
                <w:lang w:val="uk-UA" w:eastAsia="uk-UA"/>
              </w:rPr>
              <w:t xml:space="preserve">офіційному веб-сайті Служби безпеки України та опублікованому </w:t>
            </w:r>
            <w:r w:rsidRPr="00B86AB7">
              <w:rPr>
                <w:sz w:val="24"/>
                <w:szCs w:val="24"/>
                <w:lang w:val="uk-UA" w:eastAsia="uk-UA"/>
              </w:rPr>
              <w:t xml:space="preserve">в </w:t>
            </w:r>
            <w:r w:rsidR="00D51CB8" w:rsidRPr="00B86AB7">
              <w:rPr>
                <w:sz w:val="24"/>
                <w:szCs w:val="24"/>
                <w:lang w:val="uk-UA"/>
              </w:rPr>
              <w:t>газеті «Проскурів»</w:t>
            </w:r>
            <w:r w:rsidR="00610328" w:rsidRPr="00B86AB7">
              <w:rPr>
                <w:sz w:val="24"/>
                <w:szCs w:val="24"/>
                <w:lang w:val="uk-UA" w:eastAsia="uk-UA"/>
              </w:rPr>
              <w:t>.</w:t>
            </w:r>
            <w:r w:rsidRPr="00D51CB8">
              <w:rPr>
                <w:color w:val="000000"/>
                <w:sz w:val="24"/>
                <w:szCs w:val="24"/>
                <w:lang w:val="uk-UA" w:eastAsia="uk-UA"/>
              </w:rPr>
              <w:t xml:space="preserve">     </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При перенесенні строку розкриття, довідки (крім довідки про відсутність (наявність) заборгованості з податків, зборів, платежів) залишаються дійсними.</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 та до Учасника з метою надання роз’яснення змісту їх пропозиції.</w:t>
            </w:r>
          </w:p>
          <w:p w:rsidR="00DC3824" w:rsidRPr="009900AE" w:rsidRDefault="00DC3824" w:rsidP="005A289E">
            <w:pPr>
              <w:pStyle w:val="a5"/>
              <w:shd w:val="clear" w:color="auto" w:fill="auto"/>
              <w:spacing w:before="0"/>
              <w:ind w:firstLine="0"/>
              <w:rPr>
                <w:sz w:val="24"/>
                <w:szCs w:val="24"/>
                <w:lang w:val="uk-UA"/>
              </w:rPr>
            </w:pPr>
            <w:r w:rsidRPr="009900AE">
              <w:rPr>
                <w:rStyle w:val="a8"/>
                <w:i w:val="0"/>
                <w:color w:val="000000"/>
                <w:sz w:val="24"/>
                <w:szCs w:val="24"/>
                <w:lang w:val="uk-UA" w:eastAsia="uk-UA"/>
              </w:rPr>
              <w:t xml:space="preserve">    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Pr="009900AE">
              <w:rPr>
                <w:color w:val="000000"/>
                <w:sz w:val="24"/>
                <w:szCs w:val="24"/>
                <w:lang w:val="uk-UA" w:eastAsia="uk-UA"/>
              </w:rPr>
              <w:t xml:space="preserve">     </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sz w:val="24"/>
                <w:szCs w:val="24"/>
                <w:lang w:val="uk-UA"/>
              </w:rPr>
              <w:lastRenderedPageBreak/>
              <w:t>11. Термін протягом якого конкурсні пропозиції є дійсними</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Конкурсні пропозиції вважаються дійсними </w:t>
            </w:r>
            <w:r w:rsidRPr="00A148E8">
              <w:rPr>
                <w:sz w:val="24"/>
                <w:szCs w:val="24"/>
                <w:lang w:val="uk-UA" w:eastAsia="uk-UA"/>
              </w:rPr>
              <w:t xml:space="preserve">протягом </w:t>
            </w:r>
            <w:r w:rsidR="00A148E8" w:rsidRPr="00A148E8">
              <w:rPr>
                <w:sz w:val="24"/>
                <w:szCs w:val="24"/>
                <w:lang w:val="uk-UA" w:eastAsia="uk-UA"/>
              </w:rPr>
              <w:t>6</w:t>
            </w:r>
            <w:r w:rsidRPr="00A148E8">
              <w:rPr>
                <w:sz w:val="24"/>
                <w:szCs w:val="24"/>
                <w:lang w:val="uk-UA" w:eastAsia="uk-UA"/>
              </w:rPr>
              <w:t>0 календарних днів</w:t>
            </w:r>
            <w:r w:rsidRPr="009900AE">
              <w:rPr>
                <w:color w:val="000000"/>
                <w:sz w:val="24"/>
                <w:szCs w:val="24"/>
                <w:lang w:val="uk-UA" w:eastAsia="uk-UA"/>
              </w:rPr>
              <w:t xml:space="preserve"> з дати розкриття конкурсних пропозицій.</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sz w:val="24"/>
                <w:szCs w:val="24"/>
                <w:lang w:val="uk-UA"/>
              </w:rPr>
              <w:lastRenderedPageBreak/>
              <w:t>12. Відмова учаснику від участі в конкурсі, в</w:t>
            </w:r>
            <w:r w:rsidRPr="009900AE">
              <w:rPr>
                <w:rStyle w:val="a4"/>
                <w:sz w:val="24"/>
                <w:szCs w:val="24"/>
                <w:lang w:val="uk-UA"/>
              </w:rPr>
              <w:t>ідхилення конкурсних пропозицій та відміна замовником конкурсу або визнання його таким, що не відбувся</w:t>
            </w:r>
          </w:p>
        </w:tc>
        <w:tc>
          <w:tcPr>
            <w:tcW w:w="0" w:type="auto"/>
            <w:gridSpan w:val="2"/>
            <w:shd w:val="clear" w:color="auto" w:fill="auto"/>
          </w:tcPr>
          <w:p w:rsidR="00DC3824" w:rsidRPr="009900AE" w:rsidRDefault="00DC3824" w:rsidP="005A289E">
            <w:pPr>
              <w:pStyle w:val="a5"/>
              <w:shd w:val="clear" w:color="auto" w:fill="auto"/>
              <w:spacing w:before="0"/>
              <w:ind w:firstLine="220"/>
              <w:rPr>
                <w:rStyle w:val="a8"/>
                <w:color w:val="000000"/>
                <w:sz w:val="24"/>
                <w:szCs w:val="24"/>
                <w:u w:val="single"/>
                <w:lang w:val="uk-UA" w:eastAsia="uk-UA"/>
              </w:rPr>
            </w:pPr>
            <w:r w:rsidRPr="009900AE">
              <w:rPr>
                <w:rStyle w:val="a8"/>
                <w:color w:val="000000"/>
                <w:sz w:val="24"/>
                <w:szCs w:val="24"/>
                <w:u w:val="single"/>
                <w:lang w:val="uk-UA" w:eastAsia="uk-UA"/>
              </w:rPr>
              <w:t xml:space="preserve">Замовник приймає рішення про відмову Учаснику в участі у конкурсі, відхиленні конкурсної пропозиції Учасника та відміняє </w:t>
            </w:r>
            <w:r w:rsidRPr="009900AE">
              <w:rPr>
                <w:rStyle w:val="a8"/>
                <w:color w:val="000000"/>
                <w:sz w:val="24"/>
                <w:szCs w:val="24"/>
                <w:u w:val="single"/>
                <w:lang w:val="uk-UA"/>
              </w:rPr>
              <w:t xml:space="preserve">конкурс </w:t>
            </w:r>
            <w:r w:rsidRPr="009900AE">
              <w:rPr>
                <w:rStyle w:val="a8"/>
                <w:color w:val="000000"/>
                <w:sz w:val="24"/>
                <w:szCs w:val="24"/>
                <w:u w:val="single"/>
                <w:lang w:val="uk-UA" w:eastAsia="uk-UA"/>
              </w:rPr>
              <w:t>і має право визнати його таким, що не відбувся, у випадках:</w:t>
            </w:r>
          </w:p>
          <w:p w:rsidR="00DC3824" w:rsidRPr="009900AE" w:rsidRDefault="00DC3824"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1) Він має незаперечні докази того, що Учасник  пропонує, дає або погоджується дати прямо чи опосередковано будь-якій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конкурсу;</w:t>
            </w:r>
          </w:p>
          <w:p w:rsidR="00DC3824" w:rsidRPr="009900AE" w:rsidRDefault="00DC3824" w:rsidP="005A289E">
            <w:pPr>
              <w:pStyle w:val="HTML"/>
              <w:jc w:val="both"/>
              <w:rPr>
                <w:rFonts w:ascii="Times New Roman" w:hAnsi="Times New Roman" w:cs="Times New Roman"/>
                <w:sz w:val="24"/>
                <w:szCs w:val="24"/>
                <w:lang w:val="uk-UA"/>
              </w:rPr>
            </w:pPr>
            <w:bookmarkStart w:id="2" w:name="o395"/>
            <w:bookmarkEnd w:id="2"/>
            <w:r w:rsidRPr="009900AE">
              <w:rPr>
                <w:rFonts w:ascii="Times New Roman" w:hAnsi="Times New Roman" w:cs="Times New Roman"/>
                <w:sz w:val="24"/>
                <w:szCs w:val="24"/>
                <w:lang w:val="uk-UA"/>
              </w:rPr>
              <w:t>2) Учасника  було притягнуто  згідно  із  законом  до відповідальності за вчинення правопорушень у сфері державних закупівель корупційного правопорушення;</w:t>
            </w:r>
          </w:p>
          <w:p w:rsidR="00DC3824" w:rsidRPr="009900AE" w:rsidRDefault="00DC3824" w:rsidP="005A289E">
            <w:pPr>
              <w:pStyle w:val="HTML"/>
              <w:jc w:val="both"/>
              <w:rPr>
                <w:rFonts w:ascii="Times New Roman" w:hAnsi="Times New Roman" w:cs="Times New Roman"/>
                <w:sz w:val="24"/>
                <w:szCs w:val="24"/>
                <w:lang w:val="uk-UA"/>
              </w:rPr>
            </w:pPr>
            <w:bookmarkStart w:id="3" w:name="o396"/>
            <w:bookmarkEnd w:id="3"/>
            <w:r w:rsidRPr="009900AE">
              <w:rPr>
                <w:rFonts w:ascii="Times New Roman" w:hAnsi="Times New Roman" w:cs="Times New Roman"/>
                <w:sz w:val="24"/>
                <w:szCs w:val="24"/>
                <w:lang w:val="uk-UA"/>
              </w:rPr>
              <w:t>3) Виявлено факт участі  Учасника  у змові;</w:t>
            </w:r>
          </w:p>
          <w:p w:rsidR="00DC3824" w:rsidRPr="009900AE" w:rsidRDefault="00DC3824" w:rsidP="005A289E">
            <w:pPr>
              <w:pStyle w:val="HTML"/>
              <w:jc w:val="both"/>
              <w:rPr>
                <w:rFonts w:ascii="Times New Roman" w:hAnsi="Times New Roman" w:cs="Times New Roman"/>
                <w:sz w:val="24"/>
                <w:szCs w:val="24"/>
                <w:lang w:val="uk-UA"/>
              </w:rPr>
            </w:pPr>
            <w:bookmarkStart w:id="4" w:name="o397"/>
            <w:bookmarkEnd w:id="4"/>
            <w:r w:rsidRPr="009900AE">
              <w:rPr>
                <w:rFonts w:ascii="Times New Roman" w:hAnsi="Times New Roman" w:cs="Times New Roman"/>
                <w:sz w:val="24"/>
                <w:szCs w:val="24"/>
                <w:lang w:val="uk-UA"/>
              </w:rPr>
              <w:t>4) Фізична  особа,  яка є Учасником,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DC3824" w:rsidRPr="009900AE" w:rsidRDefault="00DC3824" w:rsidP="005A289E">
            <w:pPr>
              <w:pStyle w:val="HTML"/>
              <w:jc w:val="both"/>
              <w:rPr>
                <w:rFonts w:ascii="Times New Roman" w:hAnsi="Times New Roman" w:cs="Times New Roman"/>
                <w:sz w:val="24"/>
                <w:szCs w:val="24"/>
                <w:lang w:val="uk-UA"/>
              </w:rPr>
            </w:pPr>
            <w:bookmarkStart w:id="5" w:name="o398"/>
            <w:bookmarkEnd w:id="5"/>
            <w:r w:rsidRPr="009900AE">
              <w:rPr>
                <w:rFonts w:ascii="Times New Roman" w:hAnsi="Times New Roman" w:cs="Times New Roman"/>
                <w:sz w:val="24"/>
                <w:szCs w:val="24"/>
                <w:lang w:val="uk-UA"/>
              </w:rPr>
              <w:t>5) Службова    (посадова)   особа   Учасника, яку уповноважено представляти  його  інтереси  під  час проведення  конкурсу,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DC3824" w:rsidRPr="009900AE" w:rsidRDefault="00DC3824" w:rsidP="005A289E">
            <w:pPr>
              <w:pStyle w:val="HTML"/>
              <w:jc w:val="both"/>
              <w:rPr>
                <w:rFonts w:ascii="Times New Roman" w:hAnsi="Times New Roman" w:cs="Times New Roman"/>
                <w:sz w:val="24"/>
                <w:szCs w:val="24"/>
                <w:lang w:val="uk-UA"/>
              </w:rPr>
            </w:pPr>
            <w:bookmarkStart w:id="6" w:name="o399"/>
            <w:bookmarkEnd w:id="6"/>
            <w:r w:rsidRPr="009900AE">
              <w:rPr>
                <w:rFonts w:ascii="Times New Roman" w:hAnsi="Times New Roman" w:cs="Times New Roman"/>
                <w:sz w:val="24"/>
                <w:szCs w:val="24"/>
                <w:lang w:val="uk-UA"/>
              </w:rPr>
              <w:t>6) Конкурсна пропозиція подана Учасником, який є пов'язаною особою з іншими Учасниками конкурсу;</w:t>
            </w:r>
          </w:p>
          <w:p w:rsidR="00DC3824" w:rsidRPr="009900AE" w:rsidRDefault="00DC3824" w:rsidP="005A289E">
            <w:pPr>
              <w:pStyle w:val="HTML"/>
              <w:jc w:val="both"/>
              <w:rPr>
                <w:rFonts w:ascii="Times New Roman" w:hAnsi="Times New Roman" w:cs="Times New Roman"/>
                <w:sz w:val="24"/>
                <w:szCs w:val="24"/>
                <w:lang w:val="uk-UA"/>
              </w:rPr>
            </w:pPr>
            <w:bookmarkStart w:id="7" w:name="o400"/>
            <w:bookmarkEnd w:id="7"/>
            <w:r w:rsidRPr="009900AE">
              <w:rPr>
                <w:rFonts w:ascii="Times New Roman" w:hAnsi="Times New Roman" w:cs="Times New Roman"/>
                <w:sz w:val="24"/>
                <w:szCs w:val="24"/>
                <w:lang w:val="uk-UA"/>
              </w:rPr>
              <w:t>7) Учасником не надано документів, що підтверджують правомочність на укладення  договору про закупівлю;</w:t>
            </w:r>
          </w:p>
          <w:p w:rsidR="00DC3824" w:rsidRPr="009900AE" w:rsidRDefault="00DC3824" w:rsidP="005A289E">
            <w:pPr>
              <w:pStyle w:val="HTML"/>
              <w:jc w:val="both"/>
              <w:rPr>
                <w:rStyle w:val="a8"/>
                <w:i w:val="0"/>
                <w:color w:val="000000"/>
                <w:sz w:val="24"/>
                <w:szCs w:val="24"/>
                <w:lang w:val="uk-UA" w:eastAsia="uk-UA"/>
              </w:rPr>
            </w:pPr>
            <w:bookmarkStart w:id="8" w:name="o401"/>
            <w:bookmarkEnd w:id="8"/>
            <w:r w:rsidRPr="009900AE">
              <w:rPr>
                <w:rFonts w:ascii="Times New Roman" w:hAnsi="Times New Roman" w:cs="Times New Roman"/>
                <w:sz w:val="24"/>
                <w:szCs w:val="24"/>
                <w:lang w:val="uk-UA"/>
              </w:rPr>
              <w:t>8) Учасник конкурсу визнаний у встановленому законом порядку банкрутом та відносно нього відкрита ліквідаційна процедура.</w:t>
            </w:r>
          </w:p>
          <w:p w:rsidR="00DC3824" w:rsidRPr="009900AE" w:rsidRDefault="00DC3824"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DC3824" w:rsidRPr="009900AE" w:rsidRDefault="00DC3824" w:rsidP="005A289E">
            <w:pPr>
              <w:pStyle w:val="HTML"/>
              <w:jc w:val="both"/>
              <w:rPr>
                <w:rFonts w:ascii="Times New Roman" w:hAnsi="Times New Roman" w:cs="Times New Roman"/>
                <w:sz w:val="24"/>
                <w:szCs w:val="24"/>
                <w:lang w:val="uk-UA"/>
              </w:rPr>
            </w:pPr>
            <w:bookmarkStart w:id="9" w:name="o404"/>
            <w:bookmarkEnd w:id="9"/>
            <w:r w:rsidRPr="009900AE">
              <w:rPr>
                <w:rFonts w:ascii="Times New Roman" w:hAnsi="Times New Roman" w:cs="Times New Roman"/>
                <w:sz w:val="24"/>
                <w:szCs w:val="24"/>
                <w:lang w:val="uk-UA"/>
              </w:rPr>
              <w:t>10) Учасник конкурсу не провадить господарську діяльність відповідно до положень його статуту;</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11) Учасник має обтяження на об’єкти нерухомого майна, які пропонуються на конкурс;</w:t>
            </w:r>
          </w:p>
          <w:p w:rsidR="00DC3824" w:rsidRPr="009900AE" w:rsidRDefault="00DC3824"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12) Учасник не згоден з виправленням арифметичних помилок, то його конкурсна пропозиція відхиляється;</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13) Конкурсна пропозиція учасника не відповідає вимогам замовника, зазначеним у конкурсній документації;</w:t>
            </w:r>
          </w:p>
          <w:p w:rsidR="00DC3824" w:rsidRPr="009900AE" w:rsidRDefault="00DC3824" w:rsidP="005A289E">
            <w:pPr>
              <w:pStyle w:val="a5"/>
              <w:shd w:val="clear" w:color="auto" w:fill="auto"/>
              <w:spacing w:before="0"/>
              <w:ind w:firstLine="0"/>
              <w:rPr>
                <w:sz w:val="24"/>
                <w:szCs w:val="24"/>
                <w:lang w:val="uk-UA"/>
              </w:rPr>
            </w:pPr>
            <w:r w:rsidRPr="009900AE">
              <w:rPr>
                <w:sz w:val="24"/>
                <w:szCs w:val="24"/>
                <w:lang w:val="uk-UA"/>
              </w:rPr>
              <w:t>1</w:t>
            </w:r>
            <w:r w:rsidRPr="009900AE">
              <w:rPr>
                <w:color w:val="000000"/>
                <w:sz w:val="24"/>
                <w:szCs w:val="24"/>
                <w:lang w:val="uk-UA" w:eastAsia="uk-UA"/>
              </w:rPr>
              <w:t>4) Учасник надає недостовірну інформацію про його відповідність встановленим у конкурсній документації вимогам;</w:t>
            </w:r>
          </w:p>
          <w:p w:rsidR="00DC3824" w:rsidRPr="009900AE" w:rsidRDefault="00DC3824"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16) Відсутності потреби в проведенні конкурсу;</w:t>
            </w:r>
          </w:p>
          <w:p w:rsidR="00DC3824" w:rsidRPr="009900AE" w:rsidRDefault="00DC3824" w:rsidP="005A289E">
            <w:pPr>
              <w:pStyle w:val="a5"/>
              <w:shd w:val="clear" w:color="auto" w:fill="auto"/>
              <w:spacing w:before="0"/>
              <w:ind w:firstLine="0"/>
              <w:jc w:val="left"/>
              <w:rPr>
                <w:sz w:val="24"/>
                <w:szCs w:val="24"/>
                <w:lang w:val="uk-UA"/>
              </w:rPr>
            </w:pPr>
            <w:r w:rsidRPr="009900AE">
              <w:rPr>
                <w:color w:val="000000"/>
                <w:sz w:val="24"/>
                <w:szCs w:val="24"/>
                <w:lang w:val="uk-UA" w:eastAsia="uk-UA"/>
              </w:rPr>
              <w:t xml:space="preserve">17) Виявлення </w:t>
            </w:r>
            <w:r w:rsidRPr="009900AE">
              <w:rPr>
                <w:color w:val="000000"/>
                <w:sz w:val="24"/>
                <w:szCs w:val="24"/>
                <w:lang w:val="uk-UA"/>
              </w:rPr>
              <w:t xml:space="preserve">факту </w:t>
            </w:r>
            <w:r w:rsidRPr="009900AE">
              <w:rPr>
                <w:color w:val="000000"/>
                <w:sz w:val="24"/>
                <w:szCs w:val="24"/>
                <w:lang w:val="uk-UA" w:eastAsia="uk-UA"/>
              </w:rPr>
              <w:t>змови учасників;</w:t>
            </w:r>
          </w:p>
          <w:p w:rsidR="00DC3824" w:rsidRPr="009900AE" w:rsidRDefault="00DC3824"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18) Подання для участі в конкурсі менше двох конкурсних пропозицій; </w:t>
            </w:r>
          </w:p>
          <w:p w:rsidR="00DC3824" w:rsidRPr="009900AE" w:rsidRDefault="00DC3824"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 xml:space="preserve">19) Відхилення всіх конкурсних пропозицій; </w:t>
            </w:r>
          </w:p>
          <w:p w:rsidR="00DC3824" w:rsidRPr="009900AE" w:rsidRDefault="00DC3824" w:rsidP="005A289E">
            <w:pPr>
              <w:pStyle w:val="a5"/>
              <w:shd w:val="clear" w:color="auto" w:fill="auto"/>
              <w:spacing w:before="0"/>
              <w:ind w:firstLine="0"/>
              <w:jc w:val="left"/>
              <w:rPr>
                <w:sz w:val="24"/>
                <w:szCs w:val="24"/>
                <w:lang w:val="uk-UA"/>
              </w:rPr>
            </w:pPr>
            <w:r w:rsidRPr="009900AE">
              <w:rPr>
                <w:color w:val="000000"/>
                <w:sz w:val="24"/>
                <w:szCs w:val="24"/>
                <w:lang w:val="uk-UA" w:eastAsia="uk-UA"/>
              </w:rPr>
              <w:t>20) Скорочення видатків на здійснення закупівлі;</w:t>
            </w:r>
          </w:p>
          <w:p w:rsidR="00DC3824" w:rsidRPr="009900AE" w:rsidRDefault="00DC3824"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21) Здійснення закупівлі стало неможливим внаслідок непереборної сили.</w:t>
            </w:r>
          </w:p>
          <w:p w:rsidR="00DC3824" w:rsidRPr="009900AE" w:rsidRDefault="00DC3824" w:rsidP="005A289E">
            <w:pPr>
              <w:pStyle w:val="a5"/>
              <w:shd w:val="clear" w:color="auto" w:fill="auto"/>
              <w:spacing w:before="0"/>
              <w:ind w:firstLine="220"/>
              <w:rPr>
                <w:sz w:val="24"/>
                <w:szCs w:val="24"/>
                <w:lang w:val="uk-UA"/>
              </w:rPr>
            </w:pPr>
            <w:r w:rsidRPr="009900AE">
              <w:rPr>
                <w:color w:val="000000"/>
                <w:sz w:val="24"/>
                <w:szCs w:val="24"/>
                <w:lang w:val="uk-UA" w:eastAsia="uk-UA"/>
              </w:rPr>
              <w:t xml:space="preserve">  </w:t>
            </w:r>
            <w:r w:rsidRPr="009900AE">
              <w:rPr>
                <w:color w:val="000000"/>
                <w:sz w:val="24"/>
                <w:szCs w:val="24"/>
                <w:lang w:val="uk-UA"/>
              </w:rPr>
              <w:t xml:space="preserve">Конкурс </w:t>
            </w:r>
            <w:r w:rsidRPr="009900AE">
              <w:rPr>
                <w:color w:val="000000"/>
                <w:sz w:val="24"/>
                <w:szCs w:val="24"/>
                <w:lang w:val="uk-UA" w:eastAsia="uk-UA"/>
              </w:rPr>
              <w:t xml:space="preserve">може бути відмінено та визнано Замовником </w:t>
            </w:r>
            <w:r w:rsidRPr="009900AE">
              <w:rPr>
                <w:color w:val="000000"/>
                <w:sz w:val="24"/>
                <w:szCs w:val="24"/>
                <w:lang w:val="uk-UA" w:eastAsia="uk-UA"/>
              </w:rPr>
              <w:lastRenderedPageBreak/>
              <w:t>таким, що не відбувся частково (за лотом) також за інших обґрунтованих причин.</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sz w:val="24"/>
                <w:szCs w:val="24"/>
                <w:lang w:val="uk-UA"/>
              </w:rPr>
              <w:lastRenderedPageBreak/>
              <w:t xml:space="preserve">13. </w:t>
            </w:r>
            <w:r w:rsidRPr="009900AE">
              <w:rPr>
                <w:rStyle w:val="a4"/>
                <w:sz w:val="24"/>
                <w:szCs w:val="24"/>
                <w:lang w:val="uk-UA"/>
              </w:rPr>
              <w:t>Інформація про необхідні технічні, якісні та кількісні характеристики предмета конкурсу</w:t>
            </w:r>
          </w:p>
        </w:tc>
        <w:tc>
          <w:tcPr>
            <w:tcW w:w="0" w:type="auto"/>
            <w:gridSpan w:val="2"/>
            <w:shd w:val="clear" w:color="auto" w:fill="auto"/>
          </w:tcPr>
          <w:p w:rsidR="00DC3824" w:rsidRPr="009900AE" w:rsidRDefault="00DC3824" w:rsidP="005A289E">
            <w:pPr>
              <w:jc w:val="center"/>
              <w:rPr>
                <w:rFonts w:ascii="Times New Roman" w:hAnsi="Times New Roman" w:cs="Times New Roman"/>
                <w:b/>
              </w:rPr>
            </w:pPr>
            <w:r w:rsidRPr="009900AE">
              <w:rPr>
                <w:rFonts w:ascii="Times New Roman" w:hAnsi="Times New Roman" w:cs="Times New Roman"/>
                <w:b/>
              </w:rPr>
              <w:t>ТЕХНІЧНІ ВИМОГИ</w:t>
            </w:r>
          </w:p>
          <w:p w:rsidR="00DC3824" w:rsidRPr="009900AE" w:rsidRDefault="00DC3824" w:rsidP="005A289E">
            <w:pPr>
              <w:jc w:val="center"/>
              <w:rPr>
                <w:rFonts w:ascii="Times New Roman" w:hAnsi="Times New Roman" w:cs="Times New Roman"/>
                <w:b/>
              </w:rPr>
            </w:pPr>
            <w:r w:rsidRPr="009900AE">
              <w:rPr>
                <w:rFonts w:ascii="Times New Roman" w:hAnsi="Times New Roman" w:cs="Times New Roman"/>
                <w:b/>
              </w:rPr>
              <w:t xml:space="preserve">до квартир, які передаються у власність Управління Служби безпеки України </w:t>
            </w:r>
            <w:r>
              <w:rPr>
                <w:rFonts w:ascii="Times New Roman" w:hAnsi="Times New Roman" w:cs="Times New Roman"/>
                <w:b/>
              </w:rPr>
              <w:t xml:space="preserve">у Хмельницькій </w:t>
            </w:r>
            <w:r w:rsidRPr="009900AE">
              <w:rPr>
                <w:rFonts w:ascii="Times New Roman" w:hAnsi="Times New Roman" w:cs="Times New Roman"/>
                <w:b/>
              </w:rPr>
              <w:t>області.</w:t>
            </w:r>
          </w:p>
          <w:p w:rsidR="004D7474" w:rsidRDefault="004D7474" w:rsidP="005A289E">
            <w:pPr>
              <w:ind w:firstLine="720"/>
              <w:jc w:val="both"/>
              <w:rPr>
                <w:rFonts w:ascii="Times New Roman" w:hAnsi="Times New Roman" w:cs="Times New Roman"/>
                <w:b/>
              </w:rPr>
            </w:pPr>
          </w:p>
          <w:p w:rsidR="00DC3824" w:rsidRPr="009900AE" w:rsidRDefault="00DC3824" w:rsidP="005A289E">
            <w:pPr>
              <w:ind w:firstLine="720"/>
              <w:jc w:val="both"/>
              <w:rPr>
                <w:rFonts w:ascii="Times New Roman" w:hAnsi="Times New Roman" w:cs="Times New Roman"/>
                <w:b/>
              </w:rPr>
            </w:pPr>
            <w:r w:rsidRPr="009900AE">
              <w:rPr>
                <w:rFonts w:ascii="Times New Roman" w:hAnsi="Times New Roman" w:cs="Times New Roman"/>
                <w:b/>
              </w:rPr>
              <w:t>1. Розмір загальної площі квартир:</w:t>
            </w:r>
          </w:p>
          <w:p w:rsidR="00F14C14" w:rsidRPr="00D77C84" w:rsidRDefault="00BE1ED7" w:rsidP="00F14C14">
            <w:pPr>
              <w:jc w:val="both"/>
              <w:rPr>
                <w:rFonts w:ascii="Times New Roman" w:hAnsi="Times New Roman" w:cs="Times New Roman"/>
                <w:color w:val="auto"/>
              </w:rPr>
            </w:pPr>
            <w:r w:rsidRPr="00D77C84">
              <w:rPr>
                <w:rFonts w:ascii="Times New Roman" w:hAnsi="Times New Roman" w:cs="Times New Roman"/>
                <w:color w:val="auto"/>
              </w:rPr>
              <w:t>Загальна площа квартир</w:t>
            </w:r>
            <w:r w:rsidR="00F14C14" w:rsidRPr="00D77C84">
              <w:rPr>
                <w:rFonts w:ascii="Times New Roman" w:hAnsi="Times New Roman" w:cs="Times New Roman"/>
                <w:color w:val="auto"/>
              </w:rPr>
              <w:t xml:space="preserve"> не повинна бути менш ніж:</w:t>
            </w:r>
          </w:p>
          <w:p w:rsidR="00064610" w:rsidRDefault="00064610" w:rsidP="00F14C14">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w:t>
            </w:r>
            <w:r>
              <w:rPr>
                <w:rFonts w:ascii="Times New Roman" w:hAnsi="Times New Roman" w:cs="Times New Roman"/>
                <w:color w:val="auto"/>
              </w:rPr>
              <w:t xml:space="preserve">я </w:t>
            </w:r>
            <w:r w:rsidRPr="00D77C84">
              <w:rPr>
                <w:rFonts w:ascii="Times New Roman" w:hAnsi="Times New Roman" w:cs="Times New Roman"/>
                <w:color w:val="auto"/>
              </w:rPr>
              <w:t>о</w:t>
            </w:r>
            <w:r>
              <w:rPr>
                <w:rFonts w:ascii="Times New Roman" w:hAnsi="Times New Roman" w:cs="Times New Roman"/>
                <w:color w:val="auto"/>
              </w:rPr>
              <w:t>дно</w:t>
            </w:r>
            <w:r w:rsidRPr="00D77C84">
              <w:rPr>
                <w:rFonts w:ascii="Times New Roman" w:hAnsi="Times New Roman" w:cs="Times New Roman"/>
                <w:color w:val="auto"/>
              </w:rPr>
              <w:t xml:space="preserve">кімнатної квартири </w:t>
            </w:r>
            <w:smartTag w:uri="urn:schemas-microsoft-com:office:smarttags" w:element="metricconverter">
              <w:smartTagPr>
                <w:attr w:name="ProductID" w:val="45 кв. м"/>
              </w:smartTagPr>
              <w:r w:rsidR="0043536E">
                <w:rPr>
                  <w:rFonts w:ascii="Times New Roman" w:hAnsi="Times New Roman" w:cs="Times New Roman"/>
                  <w:color w:val="auto"/>
                </w:rPr>
                <w:t>45</w:t>
              </w:r>
              <w:r w:rsidRPr="00D77C84">
                <w:rPr>
                  <w:rFonts w:ascii="Times New Roman" w:hAnsi="Times New Roman" w:cs="Times New Roman"/>
                  <w:color w:val="auto"/>
                </w:rPr>
                <w:t xml:space="preserve"> кв. м</w:t>
              </w:r>
            </w:smartTag>
            <w:r w:rsidRPr="00D77C84">
              <w:rPr>
                <w:rFonts w:ascii="Times New Roman" w:hAnsi="Times New Roman" w:cs="Times New Roman"/>
                <w:color w:val="auto"/>
              </w:rPr>
              <w:t>.;</w:t>
            </w:r>
          </w:p>
          <w:p w:rsidR="00F14C14" w:rsidRPr="00D77C84" w:rsidRDefault="00F14C14" w:rsidP="00F14C14">
            <w:pPr>
              <w:numPr>
                <w:ilvl w:val="0"/>
                <w:numId w:val="3"/>
              </w:numPr>
              <w:jc w:val="both"/>
              <w:rPr>
                <w:rFonts w:ascii="Times New Roman" w:hAnsi="Times New Roman" w:cs="Times New Roman"/>
                <w:color w:val="auto"/>
              </w:rPr>
            </w:pPr>
            <w:r w:rsidRPr="00D77C84">
              <w:rPr>
                <w:rFonts w:ascii="Times New Roman" w:hAnsi="Times New Roman" w:cs="Times New Roman"/>
                <w:color w:val="auto"/>
              </w:rPr>
              <w:t xml:space="preserve">для двокімнатної квартири </w:t>
            </w:r>
            <w:smartTag w:uri="urn:schemas-microsoft-com:office:smarttags" w:element="metricconverter">
              <w:smartTagPr>
                <w:attr w:name="ProductID" w:val="62 кв. м"/>
              </w:smartTagPr>
              <w:r w:rsidRPr="00D77C84">
                <w:rPr>
                  <w:rFonts w:ascii="Times New Roman" w:hAnsi="Times New Roman" w:cs="Times New Roman"/>
                  <w:color w:val="auto"/>
                </w:rPr>
                <w:t>62 кв. м</w:t>
              </w:r>
            </w:smartTag>
            <w:r w:rsidRPr="00D77C84">
              <w:rPr>
                <w:rFonts w:ascii="Times New Roman" w:hAnsi="Times New Roman" w:cs="Times New Roman"/>
                <w:color w:val="auto"/>
              </w:rPr>
              <w:t>.;</w:t>
            </w:r>
          </w:p>
          <w:p w:rsidR="00F14C14" w:rsidRPr="00D77C84" w:rsidRDefault="00F14C14" w:rsidP="00F14C14">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для трикімнатної квартири 8</w:t>
            </w:r>
            <w:r w:rsidR="0029218D" w:rsidRPr="00D77C84">
              <w:rPr>
                <w:rFonts w:ascii="Times New Roman" w:hAnsi="Times New Roman" w:cs="Times New Roman"/>
                <w:color w:val="auto"/>
              </w:rPr>
              <w:t>5 кв.м.</w:t>
            </w:r>
          </w:p>
          <w:p w:rsidR="0029218D" w:rsidRPr="00D77C84" w:rsidRDefault="0029218D" w:rsidP="0029218D">
            <w:pPr>
              <w:jc w:val="both"/>
              <w:rPr>
                <w:rFonts w:ascii="Times New Roman" w:hAnsi="Times New Roman" w:cs="Times New Roman"/>
                <w:color w:val="auto"/>
              </w:rPr>
            </w:pPr>
            <w:r w:rsidRPr="00D77C84">
              <w:rPr>
                <w:rFonts w:ascii="Times New Roman" w:hAnsi="Times New Roman" w:cs="Times New Roman"/>
                <w:color w:val="auto"/>
              </w:rPr>
              <w:t>Загальна площа квартир не повинна перевищувати:</w:t>
            </w:r>
          </w:p>
          <w:p w:rsidR="0043536E" w:rsidRDefault="0043536E" w:rsidP="0029218D">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w:t>
            </w:r>
            <w:r>
              <w:rPr>
                <w:rFonts w:ascii="Times New Roman" w:hAnsi="Times New Roman" w:cs="Times New Roman"/>
                <w:color w:val="auto"/>
              </w:rPr>
              <w:t xml:space="preserve">я </w:t>
            </w:r>
            <w:r w:rsidRPr="00D77C84">
              <w:rPr>
                <w:rFonts w:ascii="Times New Roman" w:hAnsi="Times New Roman" w:cs="Times New Roman"/>
                <w:color w:val="auto"/>
              </w:rPr>
              <w:t>о</w:t>
            </w:r>
            <w:r>
              <w:rPr>
                <w:rFonts w:ascii="Times New Roman" w:hAnsi="Times New Roman" w:cs="Times New Roman"/>
                <w:color w:val="auto"/>
              </w:rPr>
              <w:t>дно</w:t>
            </w:r>
            <w:r w:rsidRPr="00D77C84">
              <w:rPr>
                <w:rFonts w:ascii="Times New Roman" w:hAnsi="Times New Roman" w:cs="Times New Roman"/>
                <w:color w:val="auto"/>
              </w:rPr>
              <w:t xml:space="preserve">кімнатної квартири </w:t>
            </w:r>
            <w:smartTag w:uri="urn:schemas-microsoft-com:office:smarttags" w:element="metricconverter">
              <w:smartTagPr>
                <w:attr w:name="ProductID" w:val="53 кв. м"/>
              </w:smartTagPr>
              <w:r w:rsidR="00313278">
                <w:rPr>
                  <w:rFonts w:ascii="Times New Roman" w:hAnsi="Times New Roman" w:cs="Times New Roman"/>
                  <w:color w:val="auto"/>
                </w:rPr>
                <w:t>5</w:t>
              </w:r>
              <w:r w:rsidR="00D0644C">
                <w:rPr>
                  <w:rFonts w:ascii="Times New Roman" w:hAnsi="Times New Roman" w:cs="Times New Roman"/>
                  <w:color w:val="auto"/>
                </w:rPr>
                <w:t>3</w:t>
              </w:r>
              <w:r w:rsidRPr="00FB1AF0">
                <w:rPr>
                  <w:rFonts w:ascii="Times New Roman" w:hAnsi="Times New Roman" w:cs="Times New Roman"/>
                  <w:color w:val="FF0000"/>
                </w:rPr>
                <w:t xml:space="preserve"> </w:t>
              </w:r>
              <w:r w:rsidRPr="00D77C84">
                <w:rPr>
                  <w:rFonts w:ascii="Times New Roman" w:hAnsi="Times New Roman" w:cs="Times New Roman"/>
                  <w:color w:val="auto"/>
                </w:rPr>
                <w:t>кв. м</w:t>
              </w:r>
            </w:smartTag>
            <w:r w:rsidRPr="00D77C84">
              <w:rPr>
                <w:rFonts w:ascii="Times New Roman" w:hAnsi="Times New Roman" w:cs="Times New Roman"/>
                <w:color w:val="auto"/>
              </w:rPr>
              <w:t>.;</w:t>
            </w:r>
          </w:p>
          <w:p w:rsidR="0029218D" w:rsidRPr="00D77C84" w:rsidRDefault="0029218D" w:rsidP="0029218D">
            <w:pPr>
              <w:numPr>
                <w:ilvl w:val="0"/>
                <w:numId w:val="3"/>
              </w:numPr>
              <w:jc w:val="both"/>
              <w:rPr>
                <w:rFonts w:ascii="Times New Roman" w:hAnsi="Times New Roman" w:cs="Times New Roman"/>
                <w:color w:val="auto"/>
              </w:rPr>
            </w:pPr>
            <w:r w:rsidRPr="00D77C84">
              <w:rPr>
                <w:rFonts w:ascii="Times New Roman" w:hAnsi="Times New Roman" w:cs="Times New Roman"/>
                <w:color w:val="auto"/>
              </w:rPr>
              <w:t xml:space="preserve">для двокімнатної квартири </w:t>
            </w:r>
            <w:smartTag w:uri="urn:schemas-microsoft-com:office:smarttags" w:element="metricconverter">
              <w:smartTagPr>
                <w:attr w:name="ProductID" w:val="79 кв. м"/>
              </w:smartTagPr>
              <w:r w:rsidRPr="00D77C84">
                <w:rPr>
                  <w:rFonts w:ascii="Times New Roman" w:hAnsi="Times New Roman" w:cs="Times New Roman"/>
                  <w:color w:val="auto"/>
                </w:rPr>
                <w:t>7</w:t>
              </w:r>
              <w:r w:rsidR="00D0644C" w:rsidRPr="00D0644C">
                <w:rPr>
                  <w:rFonts w:ascii="Times New Roman" w:hAnsi="Times New Roman" w:cs="Times New Roman"/>
                  <w:color w:val="auto"/>
                </w:rPr>
                <w:t>9</w:t>
              </w:r>
              <w:r w:rsidRPr="00D77C84">
                <w:rPr>
                  <w:rFonts w:ascii="Times New Roman" w:hAnsi="Times New Roman" w:cs="Times New Roman"/>
                  <w:color w:val="auto"/>
                </w:rPr>
                <w:t xml:space="preserve"> кв. м</w:t>
              </w:r>
            </w:smartTag>
            <w:r w:rsidRPr="00D77C84">
              <w:rPr>
                <w:rFonts w:ascii="Times New Roman" w:hAnsi="Times New Roman" w:cs="Times New Roman"/>
                <w:color w:val="auto"/>
              </w:rPr>
              <w:t>.;</w:t>
            </w:r>
          </w:p>
          <w:p w:rsidR="0029218D" w:rsidRPr="00D77C84" w:rsidRDefault="0029218D" w:rsidP="0029218D">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для трикімнатної квартири</w:t>
            </w:r>
            <w:r w:rsidR="00654318" w:rsidRPr="00D77C84">
              <w:rPr>
                <w:rFonts w:ascii="Times New Roman" w:hAnsi="Times New Roman" w:cs="Times New Roman"/>
                <w:color w:val="auto"/>
              </w:rPr>
              <w:t xml:space="preserve"> 90</w:t>
            </w:r>
            <w:r w:rsidRPr="00D77C84">
              <w:rPr>
                <w:rFonts w:ascii="Times New Roman" w:hAnsi="Times New Roman" w:cs="Times New Roman"/>
                <w:color w:val="auto"/>
              </w:rPr>
              <w:t xml:space="preserve"> кв.м.</w:t>
            </w:r>
          </w:p>
          <w:p w:rsidR="00DC3824" w:rsidRPr="00D77C84" w:rsidRDefault="00654318" w:rsidP="005A289E">
            <w:pPr>
              <w:jc w:val="both"/>
              <w:rPr>
                <w:rFonts w:ascii="Times New Roman" w:hAnsi="Times New Roman" w:cs="Times New Roman"/>
                <w:color w:val="auto"/>
              </w:rPr>
            </w:pPr>
            <w:r w:rsidRPr="00D77C84">
              <w:rPr>
                <w:rFonts w:ascii="Times New Roman" w:hAnsi="Times New Roman" w:cs="Times New Roman"/>
                <w:color w:val="auto"/>
              </w:rPr>
              <w:t>Ж</w:t>
            </w:r>
            <w:r w:rsidR="00DC3824" w:rsidRPr="00D77C84">
              <w:rPr>
                <w:rFonts w:ascii="Times New Roman" w:hAnsi="Times New Roman" w:cs="Times New Roman"/>
                <w:color w:val="auto"/>
              </w:rPr>
              <w:t>итлова площа квартир не повинна бути менш ніж:</w:t>
            </w:r>
          </w:p>
          <w:p w:rsidR="00313278" w:rsidRDefault="00313278" w:rsidP="005A289E">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w:t>
            </w:r>
            <w:r>
              <w:rPr>
                <w:rFonts w:ascii="Times New Roman" w:hAnsi="Times New Roman" w:cs="Times New Roman"/>
                <w:color w:val="auto"/>
              </w:rPr>
              <w:t xml:space="preserve">я </w:t>
            </w:r>
            <w:r w:rsidRPr="00D77C84">
              <w:rPr>
                <w:rFonts w:ascii="Times New Roman" w:hAnsi="Times New Roman" w:cs="Times New Roman"/>
                <w:color w:val="auto"/>
              </w:rPr>
              <w:t>о</w:t>
            </w:r>
            <w:r>
              <w:rPr>
                <w:rFonts w:ascii="Times New Roman" w:hAnsi="Times New Roman" w:cs="Times New Roman"/>
                <w:color w:val="auto"/>
              </w:rPr>
              <w:t>дно</w:t>
            </w:r>
            <w:r w:rsidRPr="00D77C84">
              <w:rPr>
                <w:rFonts w:ascii="Times New Roman" w:hAnsi="Times New Roman" w:cs="Times New Roman"/>
                <w:color w:val="auto"/>
              </w:rPr>
              <w:t xml:space="preserve">кімнатної квартири </w:t>
            </w:r>
            <w:smartTag w:uri="urn:schemas-microsoft-com:office:smarttags" w:element="metricconverter">
              <w:smartTagPr>
                <w:attr w:name="ProductID" w:val="16 кв. м"/>
              </w:smartTagPr>
              <w:r>
                <w:rPr>
                  <w:rFonts w:ascii="Times New Roman" w:hAnsi="Times New Roman" w:cs="Times New Roman"/>
                  <w:color w:val="auto"/>
                </w:rPr>
                <w:t>16</w:t>
              </w:r>
              <w:r w:rsidRPr="00D77C84">
                <w:rPr>
                  <w:rFonts w:ascii="Times New Roman" w:hAnsi="Times New Roman" w:cs="Times New Roman"/>
                  <w:color w:val="auto"/>
                </w:rPr>
                <w:t xml:space="preserve"> кв. м</w:t>
              </w:r>
            </w:smartTag>
            <w:r w:rsidRPr="00D77C84">
              <w:rPr>
                <w:rFonts w:ascii="Times New Roman" w:hAnsi="Times New Roman" w:cs="Times New Roman"/>
                <w:color w:val="auto"/>
              </w:rPr>
              <w:t>.;</w:t>
            </w:r>
          </w:p>
          <w:p w:rsidR="00DC3824" w:rsidRPr="00D77C84" w:rsidRDefault="00654318" w:rsidP="005A289E">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для дво</w:t>
            </w:r>
            <w:r w:rsidR="00DC3824" w:rsidRPr="00D77C84">
              <w:rPr>
                <w:rFonts w:ascii="Times New Roman" w:hAnsi="Times New Roman" w:cs="Times New Roman"/>
                <w:color w:val="auto"/>
              </w:rPr>
              <w:t xml:space="preserve">кімнатної квартири </w:t>
            </w:r>
            <w:smartTag w:uri="urn:schemas-microsoft-com:office:smarttags" w:element="metricconverter">
              <w:smartTagPr>
                <w:attr w:name="ProductID" w:val="25 кв. м"/>
              </w:smartTagPr>
              <w:r w:rsidR="00DC3824" w:rsidRPr="00D77C84">
                <w:rPr>
                  <w:rFonts w:ascii="Times New Roman" w:hAnsi="Times New Roman" w:cs="Times New Roman"/>
                  <w:color w:val="auto"/>
                </w:rPr>
                <w:t>2</w:t>
              </w:r>
              <w:r w:rsidR="008D6288" w:rsidRPr="00D77C84">
                <w:rPr>
                  <w:rFonts w:ascii="Times New Roman" w:hAnsi="Times New Roman" w:cs="Times New Roman"/>
                  <w:color w:val="auto"/>
                </w:rPr>
                <w:t>5</w:t>
              </w:r>
              <w:r w:rsidR="00DC3824" w:rsidRPr="00D77C84">
                <w:rPr>
                  <w:rFonts w:ascii="Times New Roman" w:hAnsi="Times New Roman" w:cs="Times New Roman"/>
                  <w:color w:val="auto"/>
                </w:rPr>
                <w:t xml:space="preserve"> кв. м</w:t>
              </w:r>
            </w:smartTag>
            <w:r w:rsidR="00DC3824" w:rsidRPr="00D77C84">
              <w:rPr>
                <w:rFonts w:ascii="Times New Roman" w:hAnsi="Times New Roman" w:cs="Times New Roman"/>
                <w:color w:val="auto"/>
              </w:rPr>
              <w:t>.;</w:t>
            </w:r>
          </w:p>
          <w:p w:rsidR="00654318" w:rsidRPr="00D77C84" w:rsidRDefault="00654318" w:rsidP="00654318">
            <w:pPr>
              <w:numPr>
                <w:ilvl w:val="0"/>
                <w:numId w:val="3"/>
              </w:numPr>
              <w:jc w:val="both"/>
              <w:rPr>
                <w:rFonts w:ascii="Times New Roman" w:hAnsi="Times New Roman" w:cs="Times New Roman"/>
                <w:color w:val="auto"/>
              </w:rPr>
            </w:pPr>
            <w:r w:rsidRPr="00D77C84">
              <w:rPr>
                <w:rFonts w:ascii="Times New Roman" w:hAnsi="Times New Roman" w:cs="Times New Roman"/>
                <w:color w:val="auto"/>
              </w:rPr>
              <w:t xml:space="preserve">для трикімнатної квартири </w:t>
            </w:r>
            <w:r w:rsidR="001E2B84" w:rsidRPr="00D77C84">
              <w:rPr>
                <w:rFonts w:ascii="Times New Roman" w:hAnsi="Times New Roman" w:cs="Times New Roman"/>
                <w:color w:val="auto"/>
              </w:rPr>
              <w:t>4</w:t>
            </w:r>
            <w:r w:rsidR="001B48C0" w:rsidRPr="00D77C84">
              <w:rPr>
                <w:rFonts w:ascii="Times New Roman" w:hAnsi="Times New Roman" w:cs="Times New Roman"/>
                <w:color w:val="auto"/>
              </w:rPr>
              <w:t>1</w:t>
            </w:r>
            <w:r w:rsidRPr="00D77C84">
              <w:rPr>
                <w:rFonts w:ascii="Times New Roman" w:hAnsi="Times New Roman" w:cs="Times New Roman"/>
                <w:color w:val="auto"/>
              </w:rPr>
              <w:t xml:space="preserve"> кв.м.</w:t>
            </w:r>
          </w:p>
          <w:p w:rsidR="00DC3824" w:rsidRPr="00D77C84" w:rsidRDefault="00B920CE" w:rsidP="00DC2547">
            <w:pPr>
              <w:jc w:val="both"/>
              <w:rPr>
                <w:rFonts w:ascii="Times New Roman" w:hAnsi="Times New Roman" w:cs="Times New Roman"/>
                <w:color w:val="auto"/>
              </w:rPr>
            </w:pPr>
            <w:r w:rsidRPr="00D77C84">
              <w:rPr>
                <w:rFonts w:ascii="Times New Roman" w:hAnsi="Times New Roman" w:cs="Times New Roman"/>
                <w:color w:val="auto"/>
              </w:rPr>
              <w:t>Ж</w:t>
            </w:r>
            <w:r w:rsidR="00DC3824" w:rsidRPr="00D77C84">
              <w:rPr>
                <w:rFonts w:ascii="Times New Roman" w:hAnsi="Times New Roman" w:cs="Times New Roman"/>
                <w:color w:val="auto"/>
              </w:rPr>
              <w:t>итлова площа квартир не повинна перевищувати:</w:t>
            </w:r>
          </w:p>
          <w:p w:rsidR="00313278" w:rsidRDefault="00313278" w:rsidP="00AB27CC">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w:t>
            </w:r>
            <w:r>
              <w:rPr>
                <w:rFonts w:ascii="Times New Roman" w:hAnsi="Times New Roman" w:cs="Times New Roman"/>
                <w:color w:val="auto"/>
              </w:rPr>
              <w:t xml:space="preserve">я </w:t>
            </w:r>
            <w:r w:rsidRPr="00D77C84">
              <w:rPr>
                <w:rFonts w:ascii="Times New Roman" w:hAnsi="Times New Roman" w:cs="Times New Roman"/>
                <w:color w:val="auto"/>
              </w:rPr>
              <w:t>о</w:t>
            </w:r>
            <w:r>
              <w:rPr>
                <w:rFonts w:ascii="Times New Roman" w:hAnsi="Times New Roman" w:cs="Times New Roman"/>
                <w:color w:val="auto"/>
              </w:rPr>
              <w:t>дно</w:t>
            </w:r>
            <w:r w:rsidRPr="00D77C84">
              <w:rPr>
                <w:rFonts w:ascii="Times New Roman" w:hAnsi="Times New Roman" w:cs="Times New Roman"/>
                <w:color w:val="auto"/>
              </w:rPr>
              <w:t xml:space="preserve">кімнатної квартири </w:t>
            </w:r>
            <w:smartTag w:uri="urn:schemas-microsoft-com:office:smarttags" w:element="metricconverter">
              <w:smartTagPr>
                <w:attr w:name="ProductID" w:val="27,3 кв. м"/>
              </w:smartTagPr>
              <w:r w:rsidR="003E6F11">
                <w:rPr>
                  <w:rFonts w:ascii="Times New Roman" w:hAnsi="Times New Roman" w:cs="Times New Roman"/>
                  <w:color w:val="auto"/>
                </w:rPr>
                <w:t>27,3</w:t>
              </w:r>
              <w:r w:rsidRPr="00D77C84">
                <w:rPr>
                  <w:rFonts w:ascii="Times New Roman" w:hAnsi="Times New Roman" w:cs="Times New Roman"/>
                  <w:color w:val="auto"/>
                </w:rPr>
                <w:t xml:space="preserve"> кв. м</w:t>
              </w:r>
            </w:smartTag>
            <w:r w:rsidRPr="00D77C84">
              <w:rPr>
                <w:rFonts w:ascii="Times New Roman" w:hAnsi="Times New Roman" w:cs="Times New Roman"/>
                <w:color w:val="auto"/>
              </w:rPr>
              <w:t>.;</w:t>
            </w:r>
          </w:p>
          <w:p w:rsidR="00DC3824" w:rsidRPr="00D77C84" w:rsidRDefault="00DC3824" w:rsidP="00AB27CC">
            <w:pPr>
              <w:numPr>
                <w:ilvl w:val="0"/>
                <w:numId w:val="3"/>
              </w:numPr>
              <w:jc w:val="both"/>
              <w:rPr>
                <w:rFonts w:ascii="Times New Roman" w:hAnsi="Times New Roman" w:cs="Times New Roman"/>
                <w:color w:val="auto"/>
              </w:rPr>
            </w:pPr>
            <w:r w:rsidRPr="00D77C84">
              <w:rPr>
                <w:rFonts w:ascii="Times New Roman" w:hAnsi="Times New Roman" w:cs="Times New Roman"/>
                <w:color w:val="auto"/>
              </w:rPr>
              <w:t>для 2 кімнатної квартири 4</w:t>
            </w:r>
            <w:r w:rsidR="00D0644C">
              <w:rPr>
                <w:rFonts w:ascii="Times New Roman" w:hAnsi="Times New Roman" w:cs="Times New Roman"/>
                <w:color w:val="auto"/>
              </w:rPr>
              <w:t>4</w:t>
            </w:r>
            <w:r w:rsidRPr="00D77C84">
              <w:rPr>
                <w:rFonts w:ascii="Times New Roman" w:hAnsi="Times New Roman" w:cs="Times New Roman"/>
                <w:color w:val="auto"/>
              </w:rPr>
              <w:t>,95 кв. м.;</w:t>
            </w:r>
          </w:p>
          <w:p w:rsidR="00B920CE" w:rsidRPr="00D77C84" w:rsidRDefault="00B920CE" w:rsidP="00B920CE">
            <w:pPr>
              <w:numPr>
                <w:ilvl w:val="0"/>
                <w:numId w:val="3"/>
              </w:numPr>
              <w:jc w:val="both"/>
              <w:rPr>
                <w:rFonts w:ascii="Times New Roman" w:hAnsi="Times New Roman" w:cs="Times New Roman"/>
                <w:color w:val="auto"/>
              </w:rPr>
            </w:pPr>
            <w:r w:rsidRPr="00D77C84">
              <w:rPr>
                <w:rFonts w:ascii="Times New Roman" w:hAnsi="Times New Roman" w:cs="Times New Roman"/>
                <w:color w:val="auto"/>
              </w:rPr>
              <w:t xml:space="preserve">для трикімнатної квартири </w:t>
            </w:r>
            <w:r w:rsidR="004B08CD" w:rsidRPr="00D77C84">
              <w:rPr>
                <w:rFonts w:ascii="Times New Roman" w:hAnsi="Times New Roman" w:cs="Times New Roman"/>
                <w:color w:val="auto"/>
              </w:rPr>
              <w:t>54,6</w:t>
            </w:r>
            <w:r w:rsidRPr="00D77C84">
              <w:rPr>
                <w:rFonts w:ascii="Times New Roman" w:hAnsi="Times New Roman" w:cs="Times New Roman"/>
                <w:color w:val="auto"/>
              </w:rPr>
              <w:t xml:space="preserve"> кв.м.</w:t>
            </w:r>
          </w:p>
          <w:p w:rsidR="00DC3824" w:rsidRPr="009900AE" w:rsidRDefault="00DC3824" w:rsidP="005A289E">
            <w:pPr>
              <w:jc w:val="both"/>
              <w:rPr>
                <w:rFonts w:ascii="Times New Roman" w:hAnsi="Times New Roman" w:cs="Times New Roman"/>
              </w:rPr>
            </w:pPr>
            <w:r w:rsidRPr="009900AE">
              <w:rPr>
                <w:rFonts w:ascii="Times New Roman" w:hAnsi="Times New Roman" w:cs="Times New Roman"/>
              </w:rPr>
              <w:t xml:space="preserve">     При цьому у випадку подання учасниками однакових цінових пропозицій (вартість </w:t>
            </w:r>
            <w:smartTag w:uri="urn:schemas-microsoft-com:office:smarttags" w:element="metricconverter">
              <w:smartTagPr>
                <w:attr w:name="ProductID" w:val="1 кв. м"/>
              </w:smartTagPr>
              <w:r w:rsidRPr="009900AE">
                <w:rPr>
                  <w:rFonts w:ascii="Times New Roman" w:hAnsi="Times New Roman" w:cs="Times New Roman"/>
                </w:rPr>
                <w:t>1 кв. м</w:t>
              </w:r>
            </w:smartTag>
            <w:r w:rsidRPr="009900AE">
              <w:rPr>
                <w:rFonts w:ascii="Times New Roman" w:hAnsi="Times New Roman" w:cs="Times New Roman"/>
              </w:rPr>
              <w:t xml:space="preserve"> загальної площі) перевага надається пропозиції, загальна площа квартир в якої є найменшою.</w:t>
            </w:r>
          </w:p>
          <w:p w:rsidR="00DC3824" w:rsidRPr="009900AE" w:rsidRDefault="00DC3824" w:rsidP="005A289E">
            <w:pPr>
              <w:jc w:val="both"/>
              <w:rPr>
                <w:rStyle w:val="a4"/>
                <w:rFonts w:ascii="Times New Roman" w:hAnsi="Times New Roman" w:cs="Times New Roman"/>
                <w:sz w:val="24"/>
                <w:szCs w:val="24"/>
              </w:rPr>
            </w:pPr>
            <w:r w:rsidRPr="009900AE">
              <w:rPr>
                <w:rFonts w:ascii="Times New Roman" w:hAnsi="Times New Roman" w:cs="Times New Roman"/>
              </w:rPr>
              <w:t xml:space="preserve">     </w:t>
            </w:r>
            <w:r w:rsidRPr="009900AE">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споживчої привабливості житла.</w:t>
            </w:r>
          </w:p>
          <w:p w:rsidR="00DC3824" w:rsidRPr="009900AE" w:rsidRDefault="00DC3824" w:rsidP="00DC2547">
            <w:pPr>
              <w:pStyle w:val="a5"/>
              <w:shd w:val="clear" w:color="auto" w:fill="auto"/>
              <w:spacing w:before="0"/>
              <w:ind w:firstLine="0"/>
              <w:rPr>
                <w:lang w:val="uk-UA"/>
              </w:rPr>
            </w:pPr>
            <w:r w:rsidRPr="009900AE">
              <w:rPr>
                <w:rStyle w:val="a4"/>
                <w:color w:val="000000"/>
                <w:sz w:val="24"/>
                <w:szCs w:val="24"/>
                <w:lang w:val="uk-UA" w:eastAsia="uk-UA"/>
              </w:rPr>
              <w:t xml:space="preserve">     </w:t>
            </w:r>
          </w:p>
          <w:p w:rsidR="00DC3824" w:rsidRPr="00C05727" w:rsidRDefault="00DC3824" w:rsidP="005A289E">
            <w:pPr>
              <w:ind w:firstLine="720"/>
              <w:jc w:val="both"/>
              <w:rPr>
                <w:rFonts w:ascii="Times New Roman" w:hAnsi="Times New Roman" w:cs="Times New Roman"/>
                <w:b/>
              </w:rPr>
            </w:pPr>
            <w:r w:rsidRPr="00C05727">
              <w:rPr>
                <w:rFonts w:ascii="Times New Roman" w:hAnsi="Times New Roman" w:cs="Times New Roman"/>
                <w:b/>
              </w:rPr>
              <w:t>2. Вимоги до квартир:</w:t>
            </w:r>
          </w:p>
          <w:p w:rsidR="00DC3824" w:rsidRPr="00C05727" w:rsidRDefault="00DC3824" w:rsidP="005A289E">
            <w:pPr>
              <w:ind w:firstLine="720"/>
              <w:jc w:val="both"/>
              <w:rPr>
                <w:rFonts w:ascii="Times New Roman" w:hAnsi="Times New Roman" w:cs="Times New Roman"/>
              </w:rPr>
            </w:pPr>
            <w:r w:rsidRPr="00C05727">
              <w:rPr>
                <w:rFonts w:ascii="Times New Roman" w:hAnsi="Times New Roman" w:cs="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DC3824" w:rsidRPr="00C05727" w:rsidRDefault="00DC3824" w:rsidP="005A289E">
            <w:pPr>
              <w:ind w:firstLine="720"/>
              <w:jc w:val="both"/>
              <w:rPr>
                <w:rFonts w:ascii="Times New Roman" w:hAnsi="Times New Roman" w:cs="Times New Roman"/>
              </w:rPr>
            </w:pPr>
            <w:r w:rsidRPr="00C05727">
              <w:rPr>
                <w:rFonts w:ascii="Times New Roman" w:hAnsi="Times New Roman" w:cs="Times New Roman"/>
              </w:rPr>
              <w:t>б) квартири повинні бути забезпечені електроенергією, водою, каналізацією, опаленням, санітарно-технічним обладнанням, газовою (електричною) плитою;</w:t>
            </w:r>
          </w:p>
          <w:p w:rsidR="00DC3824" w:rsidRDefault="00DC3824" w:rsidP="005A289E">
            <w:pPr>
              <w:ind w:firstLine="720"/>
              <w:jc w:val="both"/>
              <w:rPr>
                <w:rFonts w:ascii="Times New Roman" w:hAnsi="Times New Roman" w:cs="Times New Roman"/>
              </w:rPr>
            </w:pPr>
            <w:r w:rsidRPr="00C05727">
              <w:rPr>
                <w:rFonts w:ascii="Times New Roman" w:hAnsi="Times New Roman" w:cs="Times New Roman"/>
              </w:rPr>
              <w:t>в) обладнання, оздоблення та санітарний стан повинні відповідати вимогам ДБН В.2.2-15-2005;</w:t>
            </w:r>
          </w:p>
          <w:p w:rsidR="00D713A0" w:rsidRPr="000B6E31" w:rsidRDefault="00D713A0" w:rsidP="005A289E">
            <w:pPr>
              <w:ind w:firstLine="720"/>
              <w:jc w:val="both"/>
              <w:rPr>
                <w:rFonts w:ascii="Times New Roman" w:hAnsi="Times New Roman" w:cs="Times New Roman"/>
                <w:color w:val="auto"/>
              </w:rPr>
            </w:pPr>
            <w:r w:rsidRPr="000B6E31">
              <w:rPr>
                <w:rFonts w:ascii="Times New Roman" w:hAnsi="Times New Roman" w:cs="Times New Roman"/>
                <w:color w:val="auto"/>
              </w:rPr>
              <w:t xml:space="preserve">г) </w:t>
            </w:r>
            <w:r w:rsidR="00DD387E" w:rsidRPr="000B6E31">
              <w:rPr>
                <w:rFonts w:ascii="Times New Roman" w:hAnsi="Times New Roman" w:cs="Times New Roman"/>
                <w:color w:val="auto"/>
              </w:rPr>
              <w:t>квартири знаходяться в будинка</w:t>
            </w:r>
            <w:r w:rsidR="005E01FE" w:rsidRPr="000B6E31">
              <w:rPr>
                <w:rFonts w:ascii="Times New Roman" w:hAnsi="Times New Roman" w:cs="Times New Roman"/>
                <w:color w:val="auto"/>
              </w:rPr>
              <w:t>х,</w:t>
            </w:r>
            <w:r w:rsidR="00DD387E" w:rsidRPr="000B6E31">
              <w:rPr>
                <w:rFonts w:ascii="Times New Roman" w:hAnsi="Times New Roman" w:cs="Times New Roman"/>
                <w:color w:val="auto"/>
              </w:rPr>
              <w:t xml:space="preserve"> введених в експлуатацію не раніше 01.01.2015 року.</w:t>
            </w:r>
          </w:p>
          <w:p w:rsidR="00DC3824" w:rsidRPr="00C05727" w:rsidRDefault="00D713A0" w:rsidP="005A289E">
            <w:pPr>
              <w:ind w:firstLine="720"/>
              <w:jc w:val="both"/>
              <w:rPr>
                <w:rFonts w:ascii="Times New Roman" w:hAnsi="Times New Roman" w:cs="Times New Roman"/>
              </w:rPr>
            </w:pPr>
            <w:r>
              <w:rPr>
                <w:rFonts w:ascii="Times New Roman" w:hAnsi="Times New Roman" w:cs="Times New Roman"/>
              </w:rPr>
              <w:t>д</w:t>
            </w:r>
            <w:r w:rsidR="00DC3824" w:rsidRPr="00C05727">
              <w:rPr>
                <w:rFonts w:ascii="Times New Roman" w:hAnsi="Times New Roman" w:cs="Times New Roman"/>
              </w:rPr>
              <w:t>) внутрішні опоряджувальні роботи, які повинні бути виконані в квартирах:</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двері внутрішні з ручками;</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вхідні двері квартири обладнані замком;</w:t>
            </w:r>
          </w:p>
          <w:p w:rsidR="00DC3824" w:rsidRPr="00C05727" w:rsidRDefault="00DC3824" w:rsidP="005A289E">
            <w:pPr>
              <w:tabs>
                <w:tab w:val="num" w:pos="360"/>
              </w:tabs>
              <w:ind w:firstLine="720"/>
              <w:jc w:val="both"/>
              <w:rPr>
                <w:rFonts w:ascii="Times New Roman" w:hAnsi="Times New Roman" w:cs="Times New Roman"/>
                <w:spacing w:val="-4"/>
              </w:rPr>
            </w:pPr>
            <w:r>
              <w:rPr>
                <w:rFonts w:ascii="Times New Roman" w:hAnsi="Times New Roman" w:cs="Times New Roman"/>
                <w:spacing w:val="-4"/>
              </w:rPr>
              <w:t>- кухні обладну</w:t>
            </w:r>
            <w:r w:rsidRPr="00C05727">
              <w:rPr>
                <w:rFonts w:ascii="Times New Roman" w:hAnsi="Times New Roman" w:cs="Times New Roman"/>
                <w:spacing w:val="-4"/>
              </w:rPr>
              <w:t>ються мийкою, газовою або електричною плитою;</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ванній кімнаті – умивальник, ванна, рушникосушильник;</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суміщених санвузлах – умивальник, ванна, унітаз, рушнико-сушильник;</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xml:space="preserve">- </w:t>
            </w:r>
            <w:r>
              <w:rPr>
                <w:rFonts w:ascii="Times New Roman" w:hAnsi="Times New Roman" w:cs="Times New Roman"/>
                <w:spacing w:val="-4"/>
              </w:rPr>
              <w:t xml:space="preserve">у </w:t>
            </w:r>
            <w:r w:rsidRPr="00C05727">
              <w:rPr>
                <w:rFonts w:ascii="Times New Roman" w:hAnsi="Times New Roman" w:cs="Times New Roman"/>
                <w:spacing w:val="-4"/>
              </w:rPr>
              <w:t>санвузлах – унітаз;</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xml:space="preserve">- сантехнічне обладнання з водорозбірними кранами, </w:t>
            </w:r>
            <w:r w:rsidRPr="00C05727">
              <w:rPr>
                <w:rFonts w:ascii="Times New Roman" w:hAnsi="Times New Roman" w:cs="Times New Roman"/>
                <w:spacing w:val="-4"/>
              </w:rPr>
              <w:lastRenderedPageBreak/>
              <w:t>підключене до трубопроводів;</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квартири обладнані приладами обліку газу, водо та електро споживання;</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всі опалювані приміщення обладнуються приладами опалення;</w:t>
            </w:r>
          </w:p>
          <w:p w:rsidR="00DC3824" w:rsidRPr="00C05727" w:rsidRDefault="00DC3824"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металеві (залізні) трубопроводи та інші елементи інсталяції ґрунтуються та фарбуються емалями за два рази;</w:t>
            </w:r>
          </w:p>
          <w:p w:rsidR="00DC3824" w:rsidRPr="009900AE" w:rsidRDefault="00DC3824" w:rsidP="005A289E">
            <w:pPr>
              <w:tabs>
                <w:tab w:val="num" w:pos="360"/>
              </w:tabs>
              <w:ind w:firstLine="720"/>
              <w:jc w:val="both"/>
              <w:rPr>
                <w:rFonts w:ascii="Times New Roman" w:hAnsi="Times New Roman" w:cs="Times New Roman"/>
              </w:rPr>
            </w:pPr>
            <w:r w:rsidRPr="00C05727">
              <w:rPr>
                <w:rFonts w:ascii="Times New Roman" w:hAnsi="Times New Roman" w:cs="Times New Roman"/>
                <w:spacing w:val="-4"/>
              </w:rPr>
              <w:t>- приміщення обладнуються необхідним для експлуатації електрообладнанням, зокрема вимикачами, штепсельними роз</w:t>
            </w:r>
            <w:r w:rsidRPr="00C05727">
              <w:rPr>
                <w:rFonts w:ascii="Times New Roman" w:hAnsi="Times New Roman" w:cs="Times New Roman"/>
              </w:rPr>
              <w:t>етками тощо.</w:t>
            </w:r>
          </w:p>
          <w:p w:rsidR="00DC3824" w:rsidRPr="009900AE" w:rsidRDefault="00DC3824" w:rsidP="005A289E">
            <w:pPr>
              <w:pStyle w:val="a5"/>
              <w:shd w:val="clear" w:color="auto" w:fill="auto"/>
              <w:spacing w:before="0"/>
              <w:ind w:firstLine="0"/>
              <w:rPr>
                <w:sz w:val="24"/>
                <w:szCs w:val="24"/>
                <w:lang w:val="uk-UA"/>
              </w:rPr>
            </w:pP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rStyle w:val="a4"/>
                <w:sz w:val="24"/>
                <w:szCs w:val="24"/>
                <w:lang w:val="uk-UA"/>
              </w:rPr>
              <w:lastRenderedPageBreak/>
              <w:t>14. Опис предмета конкурсу та його окремої частини (частин) предмета конкурсу, щодо яких можуть бути подані конкурсні пропозиції</w:t>
            </w:r>
          </w:p>
        </w:tc>
        <w:tc>
          <w:tcPr>
            <w:tcW w:w="0" w:type="auto"/>
            <w:gridSpan w:val="2"/>
            <w:shd w:val="clear" w:color="auto" w:fill="auto"/>
          </w:tcPr>
          <w:p w:rsidR="00DC3824" w:rsidRDefault="00DC3824" w:rsidP="005A289E">
            <w:pPr>
              <w:shd w:val="clear" w:color="auto" w:fill="F8F8F6"/>
              <w:jc w:val="both"/>
              <w:rPr>
                <w:rFonts w:ascii="Times New Roman" w:hAnsi="Times New Roman" w:cs="Times New Roman"/>
              </w:rPr>
            </w:pPr>
            <w:r w:rsidRPr="009900AE">
              <w:rPr>
                <w:rFonts w:ascii="Times New Roman" w:hAnsi="Times New Roman" w:cs="Times New Roman"/>
              </w:rPr>
              <w:t xml:space="preserve">Предмет </w:t>
            </w:r>
            <w:r w:rsidRPr="0047241E">
              <w:rPr>
                <w:rFonts w:ascii="Times New Roman" w:hAnsi="Times New Roman" w:cs="Times New Roman"/>
              </w:rPr>
              <w:t xml:space="preserve">конкурсу: Придбання </w:t>
            </w:r>
            <w:r w:rsidR="00C21BDC">
              <w:rPr>
                <w:rFonts w:ascii="Times New Roman" w:hAnsi="Times New Roman" w:cs="Times New Roman"/>
              </w:rPr>
              <w:t xml:space="preserve">одно-, </w:t>
            </w:r>
            <w:r w:rsidR="00C05E1C">
              <w:rPr>
                <w:rFonts w:ascii="Times New Roman" w:hAnsi="Times New Roman" w:cs="Times New Roman"/>
              </w:rPr>
              <w:t>дво</w:t>
            </w:r>
            <w:r w:rsidR="00DB1CD1">
              <w:rPr>
                <w:rFonts w:ascii="Times New Roman" w:hAnsi="Times New Roman" w:cs="Times New Roman"/>
              </w:rPr>
              <w:t xml:space="preserve">- та </w:t>
            </w:r>
            <w:r w:rsidR="00C05E1C">
              <w:rPr>
                <w:rFonts w:ascii="Times New Roman" w:hAnsi="Times New Roman" w:cs="Times New Roman"/>
              </w:rPr>
              <w:t>три</w:t>
            </w:r>
            <w:r w:rsidRPr="0047241E">
              <w:rPr>
                <w:rFonts w:ascii="Times New Roman" w:hAnsi="Times New Roman" w:cs="Times New Roman"/>
              </w:rPr>
              <w:t>кімнатних квартир на вторинному ринку для забезпечення житлом військовослужбовців Управління СБУ у Хмельницькій області у м. Хмельницькому.</w:t>
            </w:r>
          </w:p>
          <w:p w:rsidR="00A14E47" w:rsidRPr="000B6E31" w:rsidRDefault="000161C5" w:rsidP="00A14E47">
            <w:pPr>
              <w:pStyle w:val="a5"/>
              <w:spacing w:before="0"/>
              <w:ind w:firstLine="0"/>
              <w:jc w:val="left"/>
              <w:rPr>
                <w:sz w:val="24"/>
                <w:szCs w:val="24"/>
                <w:lang w:val="uk-UA"/>
              </w:rPr>
            </w:pPr>
            <w:r w:rsidRPr="000B6E31">
              <w:rPr>
                <w:sz w:val="24"/>
                <w:szCs w:val="24"/>
                <w:lang w:val="uk-UA"/>
              </w:rPr>
              <w:t>Лот 1 –</w:t>
            </w:r>
            <w:r w:rsidR="00A14E47">
              <w:rPr>
                <w:sz w:val="24"/>
                <w:szCs w:val="24"/>
                <w:lang w:val="uk-UA"/>
              </w:rPr>
              <w:t xml:space="preserve"> 1</w:t>
            </w:r>
            <w:r w:rsidR="00A14E47" w:rsidRPr="000B6E31">
              <w:rPr>
                <w:sz w:val="24"/>
                <w:szCs w:val="24"/>
                <w:lang w:val="uk-UA"/>
              </w:rPr>
              <w:t xml:space="preserve"> (одна) </w:t>
            </w:r>
            <w:r w:rsidR="00A14E47">
              <w:rPr>
                <w:sz w:val="24"/>
                <w:szCs w:val="24"/>
                <w:lang w:val="uk-UA"/>
              </w:rPr>
              <w:t>одн</w:t>
            </w:r>
            <w:r w:rsidR="00A14E47" w:rsidRPr="000B6E31">
              <w:rPr>
                <w:sz w:val="24"/>
                <w:szCs w:val="24"/>
                <w:lang w:val="uk-UA"/>
              </w:rPr>
              <w:t xml:space="preserve">окімнатна квартира у м. Хмельницькому </w:t>
            </w:r>
          </w:p>
          <w:p w:rsidR="000161C5" w:rsidRPr="000B6E31" w:rsidRDefault="00A14E47" w:rsidP="000161C5">
            <w:pPr>
              <w:pStyle w:val="a5"/>
              <w:spacing w:before="0"/>
              <w:ind w:firstLine="0"/>
              <w:jc w:val="left"/>
              <w:rPr>
                <w:sz w:val="24"/>
                <w:szCs w:val="24"/>
                <w:lang w:val="uk-UA"/>
              </w:rPr>
            </w:pPr>
            <w:r w:rsidRPr="000B6E31">
              <w:rPr>
                <w:sz w:val="24"/>
                <w:szCs w:val="24"/>
                <w:lang w:val="uk-UA"/>
              </w:rPr>
              <w:t>Лот 2 –</w:t>
            </w:r>
            <w:r>
              <w:rPr>
                <w:sz w:val="24"/>
                <w:szCs w:val="24"/>
                <w:lang w:val="uk-UA"/>
              </w:rPr>
              <w:t xml:space="preserve"> </w:t>
            </w:r>
            <w:r w:rsidR="00D77C84" w:rsidRPr="000B6E31">
              <w:rPr>
                <w:sz w:val="24"/>
                <w:szCs w:val="24"/>
                <w:lang w:val="uk-UA"/>
              </w:rPr>
              <w:t xml:space="preserve">1 (одна) двокімнатна квартира </w:t>
            </w:r>
            <w:r w:rsidR="000161C5" w:rsidRPr="000B6E31">
              <w:rPr>
                <w:sz w:val="24"/>
                <w:szCs w:val="24"/>
                <w:lang w:val="uk-UA"/>
              </w:rPr>
              <w:t xml:space="preserve">у м. Хмельницькому </w:t>
            </w:r>
          </w:p>
          <w:p w:rsidR="00D77C84" w:rsidRPr="000B6E31" w:rsidRDefault="00A14E47" w:rsidP="000161C5">
            <w:pPr>
              <w:pStyle w:val="a5"/>
              <w:spacing w:before="0"/>
              <w:ind w:firstLine="0"/>
              <w:jc w:val="left"/>
              <w:rPr>
                <w:sz w:val="24"/>
                <w:szCs w:val="24"/>
                <w:lang w:val="uk-UA"/>
              </w:rPr>
            </w:pPr>
            <w:r w:rsidRPr="000B6E31">
              <w:rPr>
                <w:sz w:val="24"/>
                <w:szCs w:val="24"/>
                <w:lang w:val="uk-UA"/>
              </w:rPr>
              <w:t>Лот 3</w:t>
            </w:r>
            <w:r>
              <w:rPr>
                <w:sz w:val="24"/>
                <w:szCs w:val="24"/>
                <w:lang w:val="uk-UA"/>
              </w:rPr>
              <w:t xml:space="preserve"> – </w:t>
            </w:r>
            <w:r w:rsidR="00D77C84" w:rsidRPr="000B6E31">
              <w:rPr>
                <w:sz w:val="24"/>
                <w:szCs w:val="24"/>
                <w:lang w:val="uk-UA"/>
              </w:rPr>
              <w:t>1 (одна) двокімнатна квартира у м. Хмельницькому</w:t>
            </w:r>
          </w:p>
          <w:p w:rsidR="000161C5" w:rsidRPr="000B6E31" w:rsidRDefault="00A14E47" w:rsidP="000161C5">
            <w:pPr>
              <w:pStyle w:val="a5"/>
              <w:spacing w:before="0"/>
              <w:ind w:firstLine="0"/>
              <w:jc w:val="left"/>
              <w:rPr>
                <w:sz w:val="24"/>
                <w:szCs w:val="24"/>
                <w:lang w:val="uk-UA"/>
              </w:rPr>
            </w:pPr>
            <w:r>
              <w:rPr>
                <w:sz w:val="24"/>
                <w:szCs w:val="24"/>
                <w:lang w:val="uk-UA"/>
              </w:rPr>
              <w:t xml:space="preserve">Лот 4 </w:t>
            </w:r>
            <w:r w:rsidR="000161C5" w:rsidRPr="000B6E31">
              <w:rPr>
                <w:sz w:val="24"/>
                <w:szCs w:val="24"/>
                <w:lang w:val="uk-UA"/>
              </w:rPr>
              <w:t>– 1 (одна) трикімнатна квартира у м. Хмельницькому</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Учасники подають свої пропозиції стосовно предмету закупівлі в цілому</w:t>
            </w:r>
            <w:r>
              <w:rPr>
                <w:color w:val="000000"/>
                <w:sz w:val="24"/>
                <w:szCs w:val="24"/>
                <w:lang w:val="uk-UA" w:eastAsia="uk-UA"/>
              </w:rPr>
              <w:t xml:space="preserve"> або частини предмету закупівлі</w:t>
            </w:r>
            <w:r w:rsidRPr="009900AE">
              <w:rPr>
                <w:color w:val="000000"/>
                <w:sz w:val="24"/>
                <w:szCs w:val="24"/>
                <w:lang w:val="uk-UA" w:eastAsia="uk-UA"/>
              </w:rPr>
              <w:t xml:space="preserve"> (лоти).</w:t>
            </w:r>
          </w:p>
          <w:p w:rsidR="00DC3824" w:rsidRPr="009900AE" w:rsidRDefault="00DC3824" w:rsidP="005A289E">
            <w:pPr>
              <w:pStyle w:val="a5"/>
              <w:shd w:val="clear" w:color="auto" w:fill="auto"/>
              <w:spacing w:before="0"/>
              <w:ind w:firstLine="0"/>
              <w:rPr>
                <w:sz w:val="24"/>
                <w:szCs w:val="24"/>
                <w:lang w:val="uk-UA"/>
              </w:rPr>
            </w:pPr>
            <w:r w:rsidRPr="009900AE">
              <w:rPr>
                <w:lang w:val="uk-UA"/>
              </w:rPr>
              <w:t xml:space="preserve">     </w:t>
            </w:r>
            <w:r w:rsidRPr="009900AE">
              <w:rPr>
                <w:sz w:val="24"/>
                <w:szCs w:val="24"/>
                <w:lang w:val="uk-UA"/>
              </w:rPr>
              <w:t>Учасник подає заповнену форму “Цінова конкурсна пропозиція” по кожному лоту окремо.</w:t>
            </w:r>
          </w:p>
          <w:p w:rsidR="00DC3824" w:rsidRPr="009900AE" w:rsidRDefault="00DC3824" w:rsidP="005A289E">
            <w:pPr>
              <w:pStyle w:val="a5"/>
              <w:shd w:val="clear" w:color="auto" w:fill="auto"/>
              <w:spacing w:before="0"/>
              <w:ind w:firstLine="0"/>
              <w:rPr>
                <w:sz w:val="24"/>
                <w:szCs w:val="24"/>
                <w:lang w:val="uk-UA"/>
              </w:rPr>
            </w:pPr>
            <w:r w:rsidRPr="009900AE">
              <w:rPr>
                <w:lang w:val="uk-UA"/>
              </w:rPr>
              <w:t xml:space="preserve">     </w:t>
            </w:r>
            <w:r w:rsidRPr="009900AE">
              <w:rPr>
                <w:sz w:val="24"/>
                <w:szCs w:val="24"/>
                <w:lang w:val="uk-UA"/>
              </w:rPr>
              <w:t xml:space="preserve">Учасник конкурсу може подати пропозицію щодо меншої кількості запланованих до закупівлі Замовником квартир. </w:t>
            </w:r>
          </w:p>
          <w:p w:rsidR="00DC3824" w:rsidRPr="009900AE" w:rsidRDefault="00DC3824" w:rsidP="005A289E">
            <w:pPr>
              <w:pStyle w:val="a5"/>
              <w:shd w:val="clear" w:color="auto" w:fill="auto"/>
              <w:spacing w:before="0"/>
              <w:ind w:firstLine="0"/>
              <w:rPr>
                <w:sz w:val="24"/>
                <w:szCs w:val="24"/>
                <w:lang w:val="uk-UA"/>
              </w:rPr>
            </w:pPr>
            <w:r w:rsidRPr="009900AE">
              <w:rPr>
                <w:sz w:val="24"/>
                <w:szCs w:val="24"/>
                <w:lang w:val="uk-UA"/>
              </w:rPr>
              <w:t xml:space="preserve">     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DC3824" w:rsidRPr="009900AE">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rStyle w:val="a4"/>
                <w:sz w:val="24"/>
                <w:szCs w:val="24"/>
                <w:lang w:val="uk-UA"/>
              </w:rPr>
              <w:t xml:space="preserve">15. Внесення змін або відкликання </w:t>
            </w:r>
            <w:r>
              <w:rPr>
                <w:rStyle w:val="a4"/>
                <w:sz w:val="24"/>
                <w:szCs w:val="24"/>
                <w:lang w:val="uk-UA"/>
              </w:rPr>
              <w:t>конкурсної пропозиції учасником</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DC3824" w:rsidRPr="009900AE">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sz w:val="24"/>
                <w:szCs w:val="24"/>
                <w:lang w:val="uk-UA"/>
              </w:rPr>
              <w:t xml:space="preserve">16. </w:t>
            </w:r>
            <w:r w:rsidRPr="009900AE">
              <w:rPr>
                <w:rStyle w:val="a4"/>
                <w:sz w:val="24"/>
                <w:szCs w:val="24"/>
                <w:lang w:val="uk-UA"/>
              </w:rPr>
              <w:t>Спосіб, місце та кінцевий термін подання конкурсних пропозицій:</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Конкурсні пропозиції, отримані Замовником після закінчення строку їх подання, не розкриваються і не повертаються учасникам, що їх подали.</w:t>
            </w:r>
          </w:p>
        </w:tc>
      </w:tr>
      <w:tr w:rsidR="00DC3824" w:rsidRPr="009900AE">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color w:val="000000"/>
                <w:sz w:val="24"/>
                <w:szCs w:val="24"/>
                <w:lang w:val="uk-UA" w:eastAsia="uk-UA"/>
              </w:rPr>
              <w:t>- спосіб подання конкурсних пропозицій;</w:t>
            </w:r>
          </w:p>
        </w:tc>
        <w:tc>
          <w:tcPr>
            <w:tcW w:w="0" w:type="auto"/>
            <w:gridSpan w:val="2"/>
            <w:shd w:val="clear" w:color="auto" w:fill="auto"/>
            <w:vAlign w:val="center"/>
          </w:tcPr>
          <w:p w:rsidR="00DC3824" w:rsidRPr="009900AE" w:rsidRDefault="00DC3824" w:rsidP="00E54023">
            <w:pPr>
              <w:pStyle w:val="a5"/>
              <w:shd w:val="clear" w:color="auto" w:fill="auto"/>
              <w:spacing w:before="0"/>
              <w:ind w:firstLine="0"/>
              <w:jc w:val="left"/>
              <w:rPr>
                <w:sz w:val="24"/>
                <w:szCs w:val="24"/>
                <w:lang w:val="uk-UA"/>
              </w:rPr>
            </w:pPr>
            <w:r w:rsidRPr="009900AE">
              <w:rPr>
                <w:sz w:val="24"/>
                <w:szCs w:val="24"/>
                <w:lang w:val="uk-UA"/>
              </w:rPr>
              <w:t>Особисто або поштою</w:t>
            </w:r>
          </w:p>
        </w:tc>
      </w:tr>
      <w:tr w:rsidR="00DC3824" w:rsidRPr="009900AE">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color w:val="000000"/>
                <w:sz w:val="24"/>
                <w:szCs w:val="24"/>
                <w:lang w:val="uk-UA" w:eastAsia="uk-UA"/>
              </w:rPr>
              <w:t>- місце подання конкурсних пропозицій</w:t>
            </w:r>
          </w:p>
        </w:tc>
        <w:tc>
          <w:tcPr>
            <w:tcW w:w="0" w:type="auto"/>
            <w:gridSpan w:val="2"/>
            <w:shd w:val="clear" w:color="auto" w:fill="auto"/>
            <w:vAlign w:val="center"/>
          </w:tcPr>
          <w:p w:rsidR="00DC3824" w:rsidRDefault="00DC3824" w:rsidP="00E54023">
            <w:pPr>
              <w:pStyle w:val="a5"/>
              <w:shd w:val="clear" w:color="auto" w:fill="auto"/>
              <w:tabs>
                <w:tab w:val="left" w:pos="384"/>
              </w:tabs>
              <w:spacing w:before="0"/>
              <w:ind w:firstLine="418"/>
              <w:rPr>
                <w:sz w:val="24"/>
                <w:szCs w:val="24"/>
                <w:lang w:val="uk-UA"/>
              </w:rPr>
            </w:pPr>
            <w:r w:rsidRPr="009900AE">
              <w:rPr>
                <w:sz w:val="24"/>
                <w:szCs w:val="24"/>
                <w:lang w:val="uk-UA"/>
              </w:rPr>
              <w:t xml:space="preserve">Управління Служби безпеки України </w:t>
            </w:r>
            <w:r>
              <w:rPr>
                <w:sz w:val="24"/>
                <w:szCs w:val="24"/>
                <w:lang w:val="uk-UA"/>
              </w:rPr>
              <w:t xml:space="preserve">у Хмельницькій </w:t>
            </w:r>
            <w:r w:rsidRPr="009900AE">
              <w:rPr>
                <w:sz w:val="24"/>
                <w:szCs w:val="24"/>
                <w:lang w:val="uk-UA"/>
              </w:rPr>
              <w:t>області</w:t>
            </w:r>
            <w:r>
              <w:rPr>
                <w:sz w:val="24"/>
                <w:szCs w:val="24"/>
                <w:lang w:val="uk-UA"/>
              </w:rPr>
              <w:t xml:space="preserve">, вул. Героїв Майдану, </w:t>
            </w:r>
            <w:smartTag w:uri="urn:schemas-microsoft-com:office:smarttags" w:element="metricconverter">
              <w:smartTagPr>
                <w:attr w:name="ProductID" w:val="19, м"/>
              </w:smartTagPr>
              <w:r>
                <w:rPr>
                  <w:sz w:val="24"/>
                  <w:szCs w:val="24"/>
                  <w:lang w:val="uk-UA"/>
                </w:rPr>
                <w:t>19, м</w:t>
              </w:r>
            </w:smartTag>
            <w:r>
              <w:rPr>
                <w:sz w:val="24"/>
                <w:szCs w:val="24"/>
                <w:lang w:val="uk-UA"/>
              </w:rPr>
              <w:t xml:space="preserve">. Хмельницький, </w:t>
            </w:r>
            <w:r w:rsidRPr="009900AE">
              <w:rPr>
                <w:sz w:val="24"/>
                <w:szCs w:val="24"/>
                <w:lang w:val="uk-UA"/>
              </w:rPr>
              <w:t>Україна,</w:t>
            </w:r>
            <w:r>
              <w:rPr>
                <w:sz w:val="24"/>
                <w:szCs w:val="24"/>
                <w:lang w:val="uk-UA"/>
              </w:rPr>
              <w:t xml:space="preserve"> 29000 </w:t>
            </w:r>
          </w:p>
          <w:p w:rsidR="00DC3824" w:rsidRPr="009900AE" w:rsidRDefault="00DC3824" w:rsidP="005A289E">
            <w:pPr>
              <w:pStyle w:val="a5"/>
              <w:shd w:val="clear" w:color="auto" w:fill="auto"/>
              <w:spacing w:before="0"/>
              <w:ind w:firstLine="0"/>
              <w:rPr>
                <w:sz w:val="24"/>
                <w:szCs w:val="24"/>
                <w:lang w:val="uk-UA"/>
              </w:rPr>
            </w:pPr>
          </w:p>
        </w:tc>
      </w:tr>
      <w:tr w:rsidR="00DC3824" w:rsidRPr="009900AE">
        <w:trPr>
          <w:trHeight w:val="349"/>
        </w:trPr>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color w:val="000000"/>
                <w:sz w:val="24"/>
                <w:szCs w:val="24"/>
                <w:lang w:val="uk-UA" w:eastAsia="uk-UA"/>
              </w:rPr>
              <w:t>- кінцевий термін подання конкурсних пропозицій (дата, час)</w:t>
            </w:r>
          </w:p>
        </w:tc>
        <w:tc>
          <w:tcPr>
            <w:tcW w:w="0" w:type="auto"/>
            <w:gridSpan w:val="2"/>
            <w:shd w:val="clear" w:color="auto" w:fill="auto"/>
          </w:tcPr>
          <w:p w:rsidR="00DC3824" w:rsidRPr="00C05727" w:rsidRDefault="00DC3824" w:rsidP="005A289E">
            <w:pPr>
              <w:pStyle w:val="a5"/>
              <w:shd w:val="clear" w:color="auto" w:fill="auto"/>
              <w:spacing w:before="0"/>
              <w:ind w:firstLine="0"/>
              <w:rPr>
                <w:sz w:val="24"/>
                <w:szCs w:val="24"/>
                <w:lang w:val="uk-UA"/>
              </w:rPr>
            </w:pPr>
            <w:r w:rsidRPr="00C05727">
              <w:rPr>
                <w:sz w:val="24"/>
                <w:szCs w:val="24"/>
                <w:lang w:val="uk-UA"/>
              </w:rPr>
              <w:t xml:space="preserve">Термін: </w:t>
            </w:r>
            <w:r w:rsidR="0005173C" w:rsidRPr="0005173C">
              <w:rPr>
                <w:sz w:val="24"/>
                <w:szCs w:val="24"/>
                <w:lang w:val="uk-UA"/>
              </w:rPr>
              <w:t>12.12</w:t>
            </w:r>
            <w:r w:rsidRPr="0005173C">
              <w:rPr>
                <w:sz w:val="24"/>
                <w:szCs w:val="24"/>
                <w:lang w:val="uk-UA"/>
              </w:rPr>
              <w:t>.2016</w:t>
            </w:r>
          </w:p>
          <w:p w:rsidR="00DC3824" w:rsidRPr="009900AE" w:rsidRDefault="00DC3824" w:rsidP="005A289E">
            <w:pPr>
              <w:pStyle w:val="a5"/>
              <w:shd w:val="clear" w:color="auto" w:fill="auto"/>
              <w:spacing w:before="0"/>
              <w:ind w:firstLine="0"/>
              <w:rPr>
                <w:sz w:val="24"/>
                <w:szCs w:val="24"/>
                <w:highlight w:val="yellow"/>
                <w:lang w:val="uk-UA"/>
              </w:rPr>
            </w:pPr>
            <w:r w:rsidRPr="00C05727">
              <w:rPr>
                <w:sz w:val="24"/>
                <w:szCs w:val="24"/>
                <w:lang w:val="uk-UA"/>
              </w:rPr>
              <w:t>Час: 1</w:t>
            </w:r>
            <w:r w:rsidR="0005173C">
              <w:rPr>
                <w:sz w:val="24"/>
                <w:szCs w:val="24"/>
                <w:lang w:val="uk-UA"/>
              </w:rPr>
              <w:t>3:</w:t>
            </w:r>
            <w:r w:rsidRPr="00C05727">
              <w:rPr>
                <w:sz w:val="24"/>
                <w:szCs w:val="24"/>
                <w:lang w:val="uk-UA"/>
              </w:rPr>
              <w:t>00</w:t>
            </w:r>
          </w:p>
        </w:tc>
      </w:tr>
      <w:tr w:rsidR="00DC3824" w:rsidRPr="009900AE">
        <w:tc>
          <w:tcPr>
            <w:tcW w:w="0" w:type="auto"/>
            <w:gridSpan w:val="2"/>
            <w:shd w:val="clear" w:color="auto" w:fill="auto"/>
          </w:tcPr>
          <w:p w:rsidR="00DC3824" w:rsidRPr="009900AE" w:rsidRDefault="00DC3824" w:rsidP="006C0DB2">
            <w:pPr>
              <w:pStyle w:val="a5"/>
              <w:shd w:val="clear" w:color="auto" w:fill="auto"/>
              <w:spacing w:before="0"/>
              <w:ind w:firstLine="0"/>
              <w:jc w:val="left"/>
              <w:rPr>
                <w:sz w:val="24"/>
                <w:szCs w:val="24"/>
                <w:lang w:val="uk-UA"/>
              </w:rPr>
            </w:pPr>
            <w:r w:rsidRPr="009900AE">
              <w:rPr>
                <w:sz w:val="24"/>
                <w:szCs w:val="24"/>
                <w:lang w:val="uk-UA"/>
              </w:rPr>
              <w:t xml:space="preserve">17. </w:t>
            </w:r>
            <w:r w:rsidRPr="009900AE">
              <w:rPr>
                <w:rStyle w:val="a4"/>
                <w:sz w:val="24"/>
                <w:szCs w:val="24"/>
                <w:lang w:val="uk-UA"/>
              </w:rPr>
              <w:t>Місце, дата та час розкриття конкурсних пропозицій</w:t>
            </w:r>
          </w:p>
        </w:tc>
        <w:tc>
          <w:tcPr>
            <w:tcW w:w="0" w:type="auto"/>
            <w:gridSpan w:val="2"/>
            <w:shd w:val="clear" w:color="auto" w:fill="auto"/>
          </w:tcPr>
          <w:p w:rsidR="00DC3824" w:rsidRPr="009900AE" w:rsidRDefault="00DC3824"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До участі у процедурі розкриття конкурсних пропозицій Замовником допускаються всі учасники або їх уповноважені представники. </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Pr>
                <w:color w:val="000000"/>
                <w:sz w:val="24"/>
                <w:szCs w:val="24"/>
                <w:lang w:val="uk-UA" w:eastAsia="uk-UA"/>
              </w:rPr>
              <w:t xml:space="preserve"> </w:t>
            </w:r>
            <w:r w:rsidRPr="009900AE">
              <w:rPr>
                <w:color w:val="000000"/>
                <w:sz w:val="24"/>
                <w:szCs w:val="24"/>
                <w:lang w:val="uk-UA" w:eastAsia="uk-UA"/>
              </w:rPr>
              <w:t>пропозиції.</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 xml:space="preserve">Якщо Учасником </w:t>
            </w:r>
            <w:r w:rsidRPr="009900AE">
              <w:rPr>
                <w:color w:val="000000"/>
                <w:sz w:val="24"/>
                <w:szCs w:val="24"/>
                <w:lang w:val="uk-UA"/>
              </w:rPr>
              <w:t xml:space="preserve">конкурсу </w:t>
            </w:r>
            <w:r w:rsidRPr="009900AE">
              <w:rPr>
                <w:color w:val="000000"/>
                <w:sz w:val="24"/>
                <w:szCs w:val="24"/>
                <w:lang w:val="uk-UA" w:eastAsia="uk-UA"/>
              </w:rPr>
              <w:t xml:space="preserve">є фізична </w:t>
            </w:r>
            <w:r w:rsidRPr="009900AE">
              <w:rPr>
                <w:color w:val="000000"/>
                <w:sz w:val="24"/>
                <w:szCs w:val="24"/>
                <w:lang w:val="uk-UA"/>
              </w:rPr>
              <w:t xml:space="preserve">особа, </w:t>
            </w:r>
            <w:r w:rsidRPr="009900AE">
              <w:rPr>
                <w:color w:val="000000"/>
                <w:sz w:val="24"/>
                <w:szCs w:val="24"/>
                <w:lang w:val="uk-UA" w:eastAsia="uk-UA"/>
              </w:rPr>
              <w:t xml:space="preserve">то вона для участі у розкритті конкурсних пропозицій повинна мати при </w:t>
            </w:r>
            <w:r w:rsidRPr="009900AE">
              <w:rPr>
                <w:color w:val="000000"/>
                <w:sz w:val="24"/>
                <w:szCs w:val="24"/>
                <w:lang w:val="uk-UA" w:eastAsia="uk-UA"/>
              </w:rPr>
              <w:lastRenderedPageBreak/>
              <w:t xml:space="preserve">собі оригінал та копію </w:t>
            </w:r>
            <w:r w:rsidRPr="009900AE">
              <w:rPr>
                <w:color w:val="000000"/>
                <w:sz w:val="24"/>
                <w:szCs w:val="24"/>
                <w:lang w:val="uk-UA"/>
              </w:rPr>
              <w:t xml:space="preserve">документа, </w:t>
            </w:r>
            <w:r w:rsidRPr="009900AE">
              <w:rPr>
                <w:color w:val="000000"/>
                <w:sz w:val="24"/>
                <w:szCs w:val="24"/>
                <w:lang w:val="uk-UA" w:eastAsia="uk-UA"/>
              </w:rPr>
              <w:t xml:space="preserve">що засвідчує її </w:t>
            </w:r>
            <w:r w:rsidRPr="009900AE">
              <w:rPr>
                <w:color w:val="000000"/>
                <w:sz w:val="24"/>
                <w:szCs w:val="24"/>
                <w:lang w:val="uk-UA"/>
              </w:rPr>
              <w:t xml:space="preserve">особу </w:t>
            </w:r>
            <w:r w:rsidRPr="009900AE">
              <w:rPr>
                <w:color w:val="000000"/>
                <w:sz w:val="24"/>
                <w:szCs w:val="24"/>
                <w:lang w:val="uk-UA" w:eastAsia="uk-UA"/>
              </w:rPr>
              <w:t>(паспорт).</w:t>
            </w:r>
          </w:p>
          <w:p w:rsidR="00DC3824" w:rsidRPr="009900AE" w:rsidRDefault="00DC3824" w:rsidP="00A366BA">
            <w:pPr>
              <w:pStyle w:val="a5"/>
              <w:shd w:val="clear" w:color="auto" w:fill="auto"/>
              <w:spacing w:before="0"/>
              <w:ind w:left="-62" w:firstLine="0"/>
              <w:rPr>
                <w:sz w:val="24"/>
                <w:szCs w:val="24"/>
                <w:lang w:val="uk-UA"/>
              </w:rPr>
            </w:pPr>
            <w:r w:rsidRPr="009900AE">
              <w:rPr>
                <w:color w:val="000000"/>
                <w:sz w:val="24"/>
                <w:szCs w:val="24"/>
                <w:lang w:val="uk-UA" w:eastAsia="uk-UA"/>
              </w:rPr>
              <w:t xml:space="preserve">    Якщо Учасником </w:t>
            </w:r>
            <w:r w:rsidRPr="009900AE">
              <w:rPr>
                <w:color w:val="000000"/>
                <w:sz w:val="24"/>
                <w:szCs w:val="24"/>
                <w:lang w:val="uk-UA"/>
              </w:rPr>
              <w:t xml:space="preserve">конкурсу </w:t>
            </w:r>
            <w:r w:rsidRPr="009900AE">
              <w:rPr>
                <w:color w:val="000000"/>
                <w:sz w:val="24"/>
                <w:szCs w:val="24"/>
                <w:lang w:val="uk-UA" w:eastAsia="uk-UA"/>
              </w:rPr>
              <w:t xml:space="preserve">є юридична особа, яку представляє керівник, він повинен мати </w:t>
            </w:r>
            <w:r w:rsidRPr="009900AE">
              <w:rPr>
                <w:color w:val="000000"/>
                <w:sz w:val="24"/>
                <w:szCs w:val="24"/>
                <w:lang w:val="uk-UA"/>
              </w:rPr>
              <w:t xml:space="preserve">при </w:t>
            </w:r>
            <w:r w:rsidRPr="009900AE">
              <w:rPr>
                <w:color w:val="000000"/>
                <w:sz w:val="24"/>
                <w:szCs w:val="24"/>
                <w:lang w:val="uk-UA" w:eastAsia="uk-UA"/>
              </w:rPr>
              <w:t>собі засвідчену встановленим порядком копію документу, що підтверджує його повноваження та документ, що</w:t>
            </w:r>
            <w:r w:rsidRPr="009900AE">
              <w:rPr>
                <w:sz w:val="24"/>
                <w:szCs w:val="24"/>
                <w:lang w:val="uk-UA"/>
              </w:rPr>
              <w:t xml:space="preserve"> </w:t>
            </w:r>
            <w:r w:rsidRPr="009900AE">
              <w:rPr>
                <w:color w:val="000000"/>
                <w:sz w:val="24"/>
                <w:szCs w:val="24"/>
                <w:lang w:val="uk-UA" w:eastAsia="uk-UA"/>
              </w:rPr>
              <w:t>засвідчує його особу (паспорт).</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Протокол розкриття конкурсних пропозицій складається у день розкриття конкурсних пропозицій.</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Протокол розкриття конкурсних пропозицій підписується членами конкурсної комісії та за бажанням учасниками, які присутні на процедурі розкриття конкурсних пропозицій.</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lastRenderedPageBreak/>
              <w:t>- місце розкриття конкурсних пропозицій;</w:t>
            </w:r>
          </w:p>
        </w:tc>
        <w:tc>
          <w:tcPr>
            <w:tcW w:w="0" w:type="auto"/>
            <w:gridSpan w:val="2"/>
            <w:shd w:val="clear" w:color="auto" w:fill="auto"/>
            <w:vAlign w:val="center"/>
          </w:tcPr>
          <w:p w:rsidR="00DC3824" w:rsidRPr="00C05727" w:rsidRDefault="00DC3824" w:rsidP="00FA17F0">
            <w:pPr>
              <w:pStyle w:val="a5"/>
              <w:shd w:val="clear" w:color="auto" w:fill="auto"/>
              <w:spacing w:before="0"/>
              <w:ind w:firstLine="0"/>
              <w:jc w:val="left"/>
              <w:rPr>
                <w:sz w:val="24"/>
                <w:szCs w:val="24"/>
                <w:lang w:val="uk-UA"/>
              </w:rPr>
            </w:pPr>
            <w:r w:rsidRPr="009900AE">
              <w:rPr>
                <w:sz w:val="24"/>
                <w:szCs w:val="24"/>
                <w:lang w:val="uk-UA"/>
              </w:rPr>
              <w:t xml:space="preserve">Управління Служби безпеки України </w:t>
            </w:r>
            <w:r>
              <w:rPr>
                <w:sz w:val="24"/>
                <w:szCs w:val="24"/>
                <w:lang w:val="uk-UA"/>
              </w:rPr>
              <w:t xml:space="preserve">у Хмельницькій </w:t>
            </w:r>
            <w:r w:rsidRPr="009900AE">
              <w:rPr>
                <w:sz w:val="24"/>
                <w:szCs w:val="24"/>
                <w:lang w:val="uk-UA"/>
              </w:rPr>
              <w:t>області</w:t>
            </w:r>
            <w:r>
              <w:rPr>
                <w:sz w:val="24"/>
                <w:szCs w:val="24"/>
                <w:lang w:val="uk-UA"/>
              </w:rPr>
              <w:t xml:space="preserve">, вул. Героїв Майдану, </w:t>
            </w:r>
            <w:smartTag w:uri="urn:schemas-microsoft-com:office:smarttags" w:element="metricconverter">
              <w:smartTagPr>
                <w:attr w:name="ProductID" w:val="19, м"/>
              </w:smartTagPr>
              <w:r>
                <w:rPr>
                  <w:sz w:val="24"/>
                  <w:szCs w:val="24"/>
                  <w:lang w:val="uk-UA"/>
                </w:rPr>
                <w:t>19, м</w:t>
              </w:r>
            </w:smartTag>
            <w:r>
              <w:rPr>
                <w:sz w:val="24"/>
                <w:szCs w:val="24"/>
                <w:lang w:val="uk-UA"/>
              </w:rPr>
              <w:t>. Хмельницький</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дата та час розкриття конкурсних пропозицій.</w:t>
            </w:r>
          </w:p>
        </w:tc>
        <w:tc>
          <w:tcPr>
            <w:tcW w:w="0" w:type="auto"/>
            <w:gridSpan w:val="2"/>
            <w:shd w:val="clear" w:color="auto" w:fill="auto"/>
          </w:tcPr>
          <w:p w:rsidR="00DC3824" w:rsidRPr="00C05727" w:rsidRDefault="00DC3824" w:rsidP="00DD7D06">
            <w:pPr>
              <w:pStyle w:val="a5"/>
              <w:shd w:val="clear" w:color="auto" w:fill="auto"/>
              <w:spacing w:before="0"/>
              <w:ind w:firstLine="0"/>
              <w:rPr>
                <w:sz w:val="24"/>
                <w:szCs w:val="24"/>
                <w:lang w:val="uk-UA"/>
              </w:rPr>
            </w:pPr>
            <w:r w:rsidRPr="00C05727">
              <w:rPr>
                <w:sz w:val="24"/>
                <w:szCs w:val="24"/>
                <w:lang w:val="uk-UA"/>
              </w:rPr>
              <w:t xml:space="preserve">Термін: </w:t>
            </w:r>
            <w:r w:rsidR="00D364D9" w:rsidRPr="00D364D9">
              <w:rPr>
                <w:sz w:val="24"/>
                <w:szCs w:val="24"/>
                <w:lang w:val="uk-UA"/>
              </w:rPr>
              <w:t>1</w:t>
            </w:r>
            <w:r w:rsidRPr="00D364D9">
              <w:rPr>
                <w:sz w:val="24"/>
                <w:szCs w:val="24"/>
                <w:lang w:val="uk-UA"/>
              </w:rPr>
              <w:t>2.1</w:t>
            </w:r>
            <w:r w:rsidR="00D364D9" w:rsidRPr="00D364D9">
              <w:rPr>
                <w:sz w:val="24"/>
                <w:szCs w:val="24"/>
                <w:lang w:val="uk-UA"/>
              </w:rPr>
              <w:t>2</w:t>
            </w:r>
            <w:r w:rsidRPr="00D364D9">
              <w:rPr>
                <w:sz w:val="24"/>
                <w:szCs w:val="24"/>
                <w:lang w:val="uk-UA"/>
              </w:rPr>
              <w:t>.2016</w:t>
            </w:r>
          </w:p>
          <w:p w:rsidR="00DC3824" w:rsidRPr="00C05727" w:rsidRDefault="00D364D9" w:rsidP="00DD7D06">
            <w:pPr>
              <w:pStyle w:val="a5"/>
              <w:shd w:val="clear" w:color="auto" w:fill="auto"/>
              <w:spacing w:before="0"/>
              <w:ind w:firstLine="0"/>
              <w:rPr>
                <w:sz w:val="24"/>
                <w:szCs w:val="24"/>
                <w:lang w:val="uk-UA"/>
              </w:rPr>
            </w:pPr>
            <w:r>
              <w:rPr>
                <w:sz w:val="24"/>
                <w:szCs w:val="24"/>
                <w:lang w:val="uk-UA"/>
              </w:rPr>
              <w:t>Час: 15:</w:t>
            </w:r>
            <w:r w:rsidR="00DC3824" w:rsidRPr="00C05727">
              <w:rPr>
                <w:sz w:val="24"/>
                <w:szCs w:val="24"/>
                <w:lang w:val="uk-UA"/>
              </w:rPr>
              <w:t>00.</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sz w:val="24"/>
                <w:szCs w:val="24"/>
                <w:lang w:val="uk-UA"/>
              </w:rPr>
              <w:t xml:space="preserve">18. </w:t>
            </w:r>
            <w:r w:rsidRPr="009900AE">
              <w:rPr>
                <w:rStyle w:val="a4"/>
                <w:sz w:val="24"/>
                <w:szCs w:val="24"/>
                <w:lang w:val="uk-UA"/>
              </w:rPr>
              <w:t>Перелік критеріїв та методика оцінки конкурсної пропозиції із зазначенням питомої ваги критерію</w:t>
            </w:r>
          </w:p>
        </w:tc>
        <w:tc>
          <w:tcPr>
            <w:tcW w:w="0" w:type="auto"/>
            <w:gridSpan w:val="2"/>
            <w:shd w:val="clear" w:color="auto" w:fill="auto"/>
          </w:tcPr>
          <w:p w:rsidR="00DC3824" w:rsidRPr="009900AE" w:rsidRDefault="00DC3824"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Критерієм оцінки конкурсних пропозицій Учасників є “</w:t>
            </w:r>
            <w:r w:rsidRPr="009900AE">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9900AE">
                <w:rPr>
                  <w:rStyle w:val="a8"/>
                  <w:color w:val="000000"/>
                  <w:sz w:val="24"/>
                  <w:szCs w:val="24"/>
                  <w:lang w:val="uk-UA" w:eastAsia="uk-UA"/>
                </w:rPr>
                <w:t>1 м</w:t>
              </w:r>
              <w:r w:rsidRPr="009900AE">
                <w:rPr>
                  <w:rStyle w:val="a8"/>
                  <w:color w:val="000000"/>
                  <w:sz w:val="24"/>
                  <w:szCs w:val="24"/>
                  <w:vertAlign w:val="superscript"/>
                  <w:lang w:val="uk-UA" w:eastAsia="uk-UA"/>
                </w:rPr>
                <w:t>2</w:t>
              </w:r>
            </w:smartTag>
            <w:r w:rsidRPr="009900AE">
              <w:rPr>
                <w:rStyle w:val="a8"/>
                <w:color w:val="000000"/>
                <w:sz w:val="24"/>
                <w:szCs w:val="24"/>
                <w:lang w:val="uk-UA" w:eastAsia="uk-UA"/>
              </w:rPr>
              <w:t xml:space="preserve"> загальної площі житла”.</w:t>
            </w:r>
            <w:r w:rsidRPr="009900AE">
              <w:rPr>
                <w:color w:val="000000"/>
                <w:sz w:val="24"/>
                <w:szCs w:val="24"/>
                <w:lang w:val="uk-UA" w:eastAsia="uk-UA"/>
              </w:rPr>
              <w:t xml:space="preserve"> </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r>
              <w:rPr>
                <w:color w:val="000000"/>
                <w:sz w:val="24"/>
                <w:szCs w:val="24"/>
                <w:lang w:val="uk-UA" w:eastAsia="uk-UA"/>
              </w:rPr>
              <w:t>.</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DC3824" w:rsidRPr="009900AE" w:rsidRDefault="00DC3824"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 xml:space="preserve">Замовник визначає переможця конкурсу з числа учасників, конкурсні пропозиції яких не було відхилено. </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DC3824" w:rsidRPr="009900AE" w:rsidRDefault="00DC3824" w:rsidP="005A289E">
            <w:pPr>
              <w:pStyle w:val="a5"/>
              <w:shd w:val="clear" w:color="auto" w:fill="auto"/>
              <w:spacing w:before="0"/>
              <w:ind w:firstLine="240"/>
              <w:rPr>
                <w:sz w:val="24"/>
                <w:szCs w:val="24"/>
                <w:lang w:val="uk-UA"/>
              </w:rPr>
            </w:pPr>
            <w:r w:rsidRPr="009900AE">
              <w:rPr>
                <w:color w:val="000000"/>
                <w:sz w:val="24"/>
                <w:szCs w:val="24"/>
                <w:lang w:val="uk-UA" w:eastAsia="uk-UA"/>
              </w:rPr>
              <w:t>Оцінка проводиться згідно з наступною методикою.</w:t>
            </w:r>
          </w:p>
          <w:p w:rsidR="00DC3824" w:rsidRPr="009900AE" w:rsidRDefault="00DC3824" w:rsidP="005A289E">
            <w:pPr>
              <w:pStyle w:val="a5"/>
              <w:shd w:val="clear" w:color="auto" w:fill="auto"/>
              <w:spacing w:before="0" w:after="240"/>
              <w:ind w:firstLine="240"/>
              <w:rPr>
                <w:sz w:val="24"/>
                <w:szCs w:val="24"/>
                <w:lang w:val="uk-UA"/>
              </w:rPr>
            </w:pPr>
            <w:r w:rsidRPr="009900AE">
              <w:rPr>
                <w:color w:val="000000"/>
                <w:sz w:val="24"/>
                <w:szCs w:val="24"/>
                <w:lang w:val="uk-UA" w:eastAsia="uk-UA"/>
              </w:rPr>
              <w:t xml:space="preserve">Максимально можлива кількість балів дорівнює </w:t>
            </w:r>
            <w:r w:rsidRPr="009900AE">
              <w:rPr>
                <w:rStyle w:val="a8"/>
                <w:color w:val="000000"/>
                <w:sz w:val="24"/>
                <w:szCs w:val="24"/>
                <w:lang w:val="uk-UA" w:eastAsia="uk-UA"/>
              </w:rPr>
              <w:t>100 балам.</w:t>
            </w:r>
          </w:p>
          <w:p w:rsidR="00DC3824" w:rsidRPr="00CF1787" w:rsidRDefault="00DC3824" w:rsidP="005A289E">
            <w:pPr>
              <w:pStyle w:val="a5"/>
              <w:shd w:val="clear" w:color="auto" w:fill="auto"/>
              <w:spacing w:before="240" w:after="120" w:line="220" w:lineRule="exact"/>
              <w:ind w:left="3240" w:firstLine="0"/>
              <w:jc w:val="left"/>
              <w:rPr>
                <w:sz w:val="24"/>
                <w:szCs w:val="24"/>
                <w:lang w:val="uk-UA"/>
              </w:rPr>
            </w:pPr>
            <w:r w:rsidRPr="00CF1787">
              <w:rPr>
                <w:color w:val="000000"/>
                <w:sz w:val="24"/>
                <w:szCs w:val="24"/>
                <w:lang w:val="uk-UA" w:eastAsia="uk-UA"/>
              </w:rPr>
              <w:t>Методика оцінки</w:t>
            </w:r>
          </w:p>
          <w:p w:rsidR="00DC3824" w:rsidRPr="00CF1787" w:rsidRDefault="00DC3824" w:rsidP="005A289E">
            <w:pPr>
              <w:pStyle w:val="a5"/>
              <w:shd w:val="clear" w:color="auto" w:fill="auto"/>
              <w:spacing w:before="120" w:after="120" w:line="278" w:lineRule="exact"/>
              <w:ind w:firstLine="240"/>
              <w:rPr>
                <w:sz w:val="24"/>
                <w:szCs w:val="24"/>
                <w:lang w:val="uk-UA"/>
              </w:rPr>
            </w:pPr>
            <w:r w:rsidRPr="00CF1787">
              <w:rPr>
                <w:color w:val="000000"/>
                <w:sz w:val="24"/>
                <w:szCs w:val="24"/>
                <w:lang w:val="uk-UA" w:eastAsia="uk-UA"/>
              </w:rPr>
              <w:lastRenderedPageBreak/>
              <w:t xml:space="preserve">1.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
              </w:smartTagPr>
              <w:r w:rsidRPr="00CF1787">
                <w:rPr>
                  <w:rStyle w:val="a8"/>
                  <w:color w:val="000000"/>
                  <w:sz w:val="24"/>
                  <w:szCs w:val="24"/>
                  <w:lang w:val="uk-UA" w:eastAsia="uk-UA"/>
                </w:rPr>
                <w:t>1 м</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визначається наступним чином.</w:t>
            </w:r>
          </w:p>
          <w:p w:rsidR="00DC3824" w:rsidRPr="00CF1787" w:rsidRDefault="00DC3824" w:rsidP="005A289E">
            <w:pPr>
              <w:pStyle w:val="a5"/>
              <w:shd w:val="clear" w:color="auto" w:fill="auto"/>
              <w:spacing w:before="120" w:after="120" w:line="220" w:lineRule="exact"/>
              <w:ind w:left="780" w:firstLine="0"/>
              <w:jc w:val="left"/>
              <w:rPr>
                <w:sz w:val="24"/>
                <w:szCs w:val="24"/>
                <w:lang w:val="uk-UA"/>
              </w:rPr>
            </w:pPr>
            <w:r w:rsidRPr="00CF1787">
              <w:rPr>
                <w:color w:val="000000"/>
                <w:sz w:val="24"/>
                <w:szCs w:val="24"/>
                <w:vertAlign w:val="superscript"/>
                <w:lang w:val="uk-UA" w:eastAsia="uk-UA"/>
              </w:rPr>
              <w:t>Б</w:t>
            </w:r>
            <w:r w:rsidRPr="00CF1787">
              <w:rPr>
                <w:color w:val="000000"/>
                <w:sz w:val="24"/>
                <w:szCs w:val="24"/>
                <w:lang w:val="uk-UA" w:eastAsia="uk-UA"/>
              </w:rPr>
              <w:t xml:space="preserve"> обчисл </w:t>
            </w:r>
            <w:r w:rsidRPr="00CF1787">
              <w:rPr>
                <w:color w:val="000000"/>
                <w:sz w:val="24"/>
                <w:szCs w:val="24"/>
                <w:vertAlign w:val="superscript"/>
                <w:lang w:val="uk-UA" w:eastAsia="uk-UA"/>
              </w:rPr>
              <w:t>= Ц</w:t>
            </w:r>
            <w:r w:rsidRPr="00CF1787">
              <w:rPr>
                <w:color w:val="000000"/>
                <w:sz w:val="24"/>
                <w:szCs w:val="24"/>
                <w:lang w:val="uk-UA" w:eastAsia="uk-UA"/>
              </w:rPr>
              <w:t>мін</w:t>
            </w:r>
            <w:r w:rsidRPr="00CF1787">
              <w:rPr>
                <w:color w:val="000000"/>
                <w:sz w:val="24"/>
                <w:szCs w:val="24"/>
                <w:vertAlign w:val="superscript"/>
                <w:lang w:val="uk-UA" w:eastAsia="uk-UA"/>
              </w:rPr>
              <w:t>/Ц</w:t>
            </w:r>
            <w:r w:rsidRPr="00CF1787">
              <w:rPr>
                <w:color w:val="000000"/>
                <w:sz w:val="24"/>
                <w:szCs w:val="24"/>
                <w:lang w:val="uk-UA" w:eastAsia="uk-UA"/>
              </w:rPr>
              <w:t>обчисл *</w:t>
            </w:r>
            <w:r w:rsidRPr="00CF1787">
              <w:rPr>
                <w:color w:val="000000"/>
                <w:sz w:val="24"/>
                <w:szCs w:val="24"/>
                <w:vertAlign w:val="superscript"/>
                <w:lang w:val="uk-UA" w:eastAsia="uk-UA"/>
              </w:rPr>
              <w:t>100, де</w:t>
            </w:r>
          </w:p>
          <w:p w:rsidR="00DC3824" w:rsidRPr="00CF1787" w:rsidRDefault="00DC3824" w:rsidP="005A289E">
            <w:pPr>
              <w:pStyle w:val="a5"/>
              <w:shd w:val="clear" w:color="auto" w:fill="auto"/>
              <w:spacing w:before="0" w:after="180" w:line="220" w:lineRule="exact"/>
              <w:ind w:left="120" w:firstLine="660"/>
              <w:jc w:val="left"/>
              <w:rPr>
                <w:sz w:val="24"/>
                <w:szCs w:val="24"/>
                <w:lang w:val="uk-UA"/>
              </w:rPr>
            </w:pPr>
            <w:r w:rsidRPr="00CF1787">
              <w:rPr>
                <w:color w:val="000000"/>
                <w:sz w:val="24"/>
                <w:szCs w:val="24"/>
                <w:lang w:val="uk-UA" w:eastAsia="uk-UA"/>
              </w:rPr>
              <w:t xml:space="preserve">Б </w:t>
            </w:r>
            <w:r w:rsidRPr="00CF1787">
              <w:rPr>
                <w:color w:val="000000"/>
                <w:sz w:val="24"/>
                <w:szCs w:val="24"/>
                <w:vertAlign w:val="subscript"/>
                <w:lang w:val="uk-UA" w:eastAsia="uk-UA"/>
              </w:rPr>
              <w:t>обчисл</w:t>
            </w:r>
            <w:r w:rsidRPr="00CF1787">
              <w:rPr>
                <w:color w:val="000000"/>
                <w:sz w:val="24"/>
                <w:szCs w:val="24"/>
                <w:lang w:val="uk-UA" w:eastAsia="uk-UA"/>
              </w:rPr>
              <w:t xml:space="preserve"> - обчислювана кількість балів;</w:t>
            </w:r>
            <w:r w:rsidRPr="00CF1787">
              <w:rPr>
                <w:sz w:val="24"/>
                <w:szCs w:val="24"/>
                <w:lang w:val="uk-UA"/>
              </w:rPr>
              <w:t xml:space="preserve"> </w:t>
            </w:r>
          </w:p>
          <w:p w:rsidR="00DC3824" w:rsidRPr="00CF1787" w:rsidRDefault="00DC3824" w:rsidP="005A289E">
            <w:pPr>
              <w:pStyle w:val="a5"/>
              <w:shd w:val="clear" w:color="auto" w:fill="auto"/>
              <w:spacing w:before="0" w:after="180" w:line="220" w:lineRule="exact"/>
              <w:ind w:left="120" w:firstLine="660"/>
              <w:jc w:val="left"/>
              <w:rPr>
                <w:sz w:val="24"/>
                <w:szCs w:val="24"/>
                <w:lang w:val="uk-UA"/>
              </w:rPr>
            </w:pPr>
            <w:r w:rsidRPr="00CF1787">
              <w:rPr>
                <w:rStyle w:val="ad"/>
                <w:color w:val="000000"/>
                <w:sz w:val="24"/>
                <w:szCs w:val="24"/>
                <w:lang w:val="uk-UA" w:eastAsia="uk-UA"/>
              </w:rPr>
              <w:t>Ц</w:t>
            </w:r>
            <w:r w:rsidRPr="00CF1787">
              <w:rPr>
                <w:rStyle w:val="ad"/>
                <w:color w:val="000000"/>
                <w:sz w:val="16"/>
                <w:szCs w:val="16"/>
                <w:lang w:val="uk-UA" w:eastAsia="uk-UA"/>
              </w:rPr>
              <w:t>мін</w:t>
            </w:r>
            <w:r w:rsidRPr="00CF1787">
              <w:rPr>
                <w:color w:val="000000"/>
                <w:sz w:val="24"/>
                <w:szCs w:val="24"/>
                <w:lang w:val="uk-UA" w:eastAsia="uk-UA"/>
              </w:rPr>
              <w:t xml:space="preserve"> - найнижча ціна;</w:t>
            </w:r>
          </w:p>
          <w:p w:rsidR="00DC3824" w:rsidRPr="00CF1787" w:rsidRDefault="00DC3824" w:rsidP="005A289E">
            <w:pPr>
              <w:pStyle w:val="a5"/>
              <w:shd w:val="clear" w:color="auto" w:fill="auto"/>
              <w:spacing w:before="180" w:after="60" w:line="278" w:lineRule="exact"/>
              <w:ind w:left="120" w:firstLine="660"/>
              <w:jc w:val="left"/>
              <w:rPr>
                <w:sz w:val="24"/>
                <w:szCs w:val="24"/>
                <w:lang w:val="uk-UA"/>
              </w:rPr>
            </w:pPr>
            <w:r w:rsidRPr="00CF1787">
              <w:rPr>
                <w:color w:val="000000"/>
                <w:sz w:val="24"/>
                <w:szCs w:val="24"/>
                <w:lang w:val="uk-UA" w:eastAsia="uk-UA"/>
              </w:rPr>
              <w:t>Ц</w:t>
            </w:r>
            <w:r w:rsidRPr="00CF1787">
              <w:rPr>
                <w:color w:val="000000"/>
                <w:sz w:val="24"/>
                <w:szCs w:val="24"/>
                <w:vertAlign w:val="subscript"/>
                <w:lang w:val="uk-UA" w:eastAsia="uk-UA"/>
              </w:rPr>
              <w:t>обчисл</w:t>
            </w:r>
            <w:r w:rsidRPr="00CF1787">
              <w:rPr>
                <w:color w:val="000000"/>
                <w:sz w:val="24"/>
                <w:szCs w:val="24"/>
                <w:lang w:val="uk-UA" w:eastAsia="uk-UA"/>
              </w:rPr>
              <w:t xml:space="preserve"> - ціна конкурсної пропозиції, кількість балів для якої обчислюється;</w:t>
            </w:r>
          </w:p>
          <w:p w:rsidR="00DC3824" w:rsidRPr="00CF1787" w:rsidRDefault="00DC3824" w:rsidP="005A289E">
            <w:pPr>
              <w:pStyle w:val="a5"/>
              <w:shd w:val="clear" w:color="auto" w:fill="auto"/>
              <w:spacing w:before="60" w:after="60" w:line="278" w:lineRule="exact"/>
              <w:ind w:left="120" w:firstLine="660"/>
              <w:jc w:val="left"/>
              <w:rPr>
                <w:sz w:val="24"/>
                <w:szCs w:val="24"/>
                <w:lang w:val="uk-UA"/>
              </w:rPr>
            </w:pPr>
            <w:r w:rsidRPr="00CF1787">
              <w:rPr>
                <w:color w:val="000000"/>
                <w:sz w:val="24"/>
                <w:szCs w:val="24"/>
                <w:lang w:val="uk-UA" w:eastAsia="uk-UA"/>
              </w:rPr>
              <w:t xml:space="preserve">100 - максимально можлива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CF1787">
                <w:rPr>
                  <w:rStyle w:val="a8"/>
                  <w:color w:val="000000"/>
                  <w:sz w:val="24"/>
                  <w:szCs w:val="24"/>
                  <w:lang w:val="uk-UA" w:eastAsia="uk-UA"/>
                </w:rPr>
                <w:t>1 м2</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w:t>
            </w:r>
          </w:p>
          <w:p w:rsidR="00DC3824" w:rsidRPr="00CF1787" w:rsidRDefault="00DC3824" w:rsidP="005A289E">
            <w:pPr>
              <w:pStyle w:val="a5"/>
              <w:shd w:val="clear" w:color="auto" w:fill="auto"/>
              <w:spacing w:before="60" w:after="60"/>
              <w:ind w:firstLine="220"/>
              <w:rPr>
                <w:sz w:val="24"/>
                <w:szCs w:val="24"/>
                <w:lang w:val="uk-UA"/>
              </w:rPr>
            </w:pPr>
            <w:r w:rsidRPr="00CF1787">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
              </w:smartTagPr>
              <w:r w:rsidRPr="00CF1787">
                <w:rPr>
                  <w:rStyle w:val="a8"/>
                  <w:color w:val="000000"/>
                  <w:sz w:val="24"/>
                  <w:szCs w:val="24"/>
                  <w:lang w:val="uk-UA" w:eastAsia="uk-UA"/>
                </w:rPr>
                <w:t>1 м</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є конкурсна пропозиція, за якою вартість придбання 1 квадратного метра загальної площі житла на умовах пайової участі та на вторинному ринку є найнижчою серед запропонованих,</w:t>
            </w:r>
            <w:r w:rsidR="003B24B2">
              <w:rPr>
                <w:color w:val="000000"/>
                <w:sz w:val="24"/>
                <w:szCs w:val="24"/>
                <w:lang w:val="uk-UA" w:eastAsia="uk-UA"/>
              </w:rPr>
              <w:t xml:space="preserve"> відповідно до</w:t>
            </w:r>
            <w:r w:rsidRPr="00CF1787">
              <w:rPr>
                <w:color w:val="000000"/>
                <w:sz w:val="24"/>
                <w:szCs w:val="24"/>
                <w:lang w:val="uk-UA" w:eastAsia="uk-UA"/>
              </w:rPr>
              <w:t xml:space="preserve"> вимог пункту 3</w:t>
            </w:r>
            <w:r w:rsidR="000266A2">
              <w:rPr>
                <w:color w:val="000000"/>
                <w:sz w:val="24"/>
                <w:szCs w:val="24"/>
                <w:vertAlign w:val="superscript"/>
                <w:lang w:val="uk-UA" w:eastAsia="uk-UA"/>
              </w:rPr>
              <w:t>4</w:t>
            </w:r>
            <w:r w:rsidRPr="00CF1787">
              <w:rPr>
                <w:color w:val="000000"/>
                <w:sz w:val="24"/>
                <w:szCs w:val="24"/>
                <w:lang w:val="uk-UA" w:eastAsia="uk-UA"/>
              </w:rPr>
              <w:t xml:space="preserve"> </w:t>
            </w:r>
            <w:r w:rsidRPr="00CF1787">
              <w:rPr>
                <w:sz w:val="24"/>
                <w:szCs w:val="24"/>
                <w:lang w:val="uk-UA"/>
              </w:rPr>
              <w:t>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Pr="00CF1787">
              <w:rPr>
                <w:color w:val="000000"/>
                <w:sz w:val="24"/>
                <w:szCs w:val="24"/>
                <w:lang w:val="uk-UA" w:eastAsia="uk-UA"/>
              </w:rPr>
              <w:t>.</w:t>
            </w:r>
          </w:p>
          <w:p w:rsidR="00DC3824" w:rsidRPr="00CF1787" w:rsidRDefault="00DC3824" w:rsidP="005A289E">
            <w:pPr>
              <w:pStyle w:val="a5"/>
              <w:shd w:val="clear" w:color="auto" w:fill="auto"/>
              <w:spacing w:before="60" w:after="60"/>
              <w:ind w:firstLine="220"/>
              <w:rPr>
                <w:sz w:val="24"/>
                <w:szCs w:val="24"/>
                <w:lang w:val="uk-UA"/>
              </w:rPr>
            </w:pPr>
            <w:r w:rsidRPr="00CF1787">
              <w:rPr>
                <w:color w:val="000000"/>
                <w:sz w:val="24"/>
                <w:szCs w:val="24"/>
                <w:lang w:val="uk-UA" w:eastAsia="uk-UA"/>
              </w:rPr>
              <w:t>Переможець визначається рішенням конкурсної комісії.</w:t>
            </w:r>
          </w:p>
          <w:p w:rsidR="00DC3824" w:rsidRPr="009900AE" w:rsidRDefault="00DC3824" w:rsidP="005A289E">
            <w:pPr>
              <w:pStyle w:val="a5"/>
              <w:shd w:val="clear" w:color="auto" w:fill="auto"/>
              <w:spacing w:before="60" w:after="60"/>
              <w:ind w:firstLine="220"/>
              <w:rPr>
                <w:sz w:val="24"/>
                <w:szCs w:val="24"/>
                <w:lang w:val="uk-UA"/>
              </w:rPr>
            </w:pPr>
            <w:r w:rsidRPr="00CF1787">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Замовник зобов’язаний оприлюднити на офіційному веб-сайті Служби безпеки України та опублікувати</w:t>
            </w:r>
            <w:r>
              <w:rPr>
                <w:color w:val="000000"/>
                <w:sz w:val="24"/>
                <w:szCs w:val="24"/>
                <w:lang w:val="uk-UA" w:eastAsia="uk-UA"/>
              </w:rPr>
              <w:t xml:space="preserve"> у</w:t>
            </w:r>
            <w:r w:rsidRPr="009900AE">
              <w:rPr>
                <w:color w:val="000000"/>
                <w:sz w:val="24"/>
                <w:szCs w:val="24"/>
                <w:lang w:val="uk-UA" w:eastAsia="uk-UA"/>
              </w:rPr>
              <w:t xml:space="preserve"> </w:t>
            </w:r>
            <w:r w:rsidR="00AF1559" w:rsidRPr="00A214BA">
              <w:rPr>
                <w:sz w:val="24"/>
                <w:szCs w:val="24"/>
                <w:lang w:val="uk-UA" w:eastAsia="uk-UA"/>
              </w:rPr>
              <w:t>газеті</w:t>
            </w:r>
            <w:r w:rsidRPr="00A214BA">
              <w:rPr>
                <w:sz w:val="24"/>
                <w:szCs w:val="24"/>
                <w:lang w:val="uk-UA" w:eastAsia="uk-UA"/>
              </w:rPr>
              <w:t xml:space="preserve"> «Прос</w:t>
            </w:r>
            <w:r w:rsidR="00AF1559" w:rsidRPr="00A214BA">
              <w:rPr>
                <w:sz w:val="24"/>
                <w:szCs w:val="24"/>
                <w:lang w:val="uk-UA" w:eastAsia="uk-UA"/>
              </w:rPr>
              <w:t>курів</w:t>
            </w:r>
            <w:r w:rsidRPr="00A214BA">
              <w:rPr>
                <w:sz w:val="24"/>
                <w:szCs w:val="24"/>
                <w:lang w:val="uk-UA" w:eastAsia="uk-UA"/>
              </w:rPr>
              <w:t>»</w:t>
            </w:r>
            <w:r w:rsidRPr="00C05727">
              <w:rPr>
                <w:color w:val="000000"/>
                <w:sz w:val="24"/>
                <w:szCs w:val="24"/>
                <w:lang w:val="uk-UA" w:eastAsia="uk-UA"/>
              </w:rPr>
              <w:t xml:space="preserve"> (у найближчому номері)</w:t>
            </w:r>
            <w:r w:rsidRPr="009900AE">
              <w:rPr>
                <w:color w:val="000000"/>
                <w:sz w:val="24"/>
                <w:szCs w:val="24"/>
                <w:lang w:val="uk-UA" w:eastAsia="uk-UA"/>
              </w:rPr>
              <w:t xml:space="preserve"> інформацію про результати проведення конкурсу із зазначенням найменування Учасника – переможця конкурсу.     </w:t>
            </w:r>
          </w:p>
        </w:tc>
      </w:tr>
      <w:tr w:rsidR="00DC3824" w:rsidRPr="009900AE">
        <w:tc>
          <w:tcPr>
            <w:tcW w:w="0" w:type="auto"/>
            <w:gridSpan w:val="2"/>
            <w:shd w:val="clear" w:color="auto" w:fill="auto"/>
          </w:tcPr>
          <w:p w:rsidR="00DC3824" w:rsidRPr="009900AE" w:rsidRDefault="00DC3824" w:rsidP="008E57F5">
            <w:pPr>
              <w:pStyle w:val="a5"/>
              <w:shd w:val="clear" w:color="auto" w:fill="auto"/>
              <w:spacing w:before="0"/>
              <w:ind w:firstLine="0"/>
              <w:jc w:val="left"/>
              <w:rPr>
                <w:sz w:val="24"/>
                <w:szCs w:val="24"/>
                <w:lang w:val="uk-UA"/>
              </w:rPr>
            </w:pPr>
            <w:r w:rsidRPr="009900AE">
              <w:rPr>
                <w:sz w:val="24"/>
                <w:szCs w:val="24"/>
                <w:lang w:val="uk-UA"/>
              </w:rPr>
              <w:lastRenderedPageBreak/>
              <w:t xml:space="preserve">19. </w:t>
            </w:r>
            <w:r w:rsidRPr="009900AE">
              <w:rPr>
                <w:rStyle w:val="a4"/>
                <w:sz w:val="24"/>
                <w:szCs w:val="24"/>
                <w:lang w:val="uk-UA"/>
              </w:rPr>
              <w:t>Виправлення арифметичних помилок</w:t>
            </w:r>
          </w:p>
        </w:tc>
        <w:tc>
          <w:tcPr>
            <w:tcW w:w="0" w:type="auto"/>
            <w:gridSpan w:val="2"/>
            <w:shd w:val="clear" w:color="auto" w:fill="auto"/>
          </w:tcPr>
          <w:p w:rsidR="00DC3824" w:rsidRPr="009900AE" w:rsidRDefault="00DC3824" w:rsidP="005A289E">
            <w:pPr>
              <w:pStyle w:val="a5"/>
              <w:shd w:val="clear" w:color="auto" w:fill="auto"/>
              <w:spacing w:before="0" w:after="60"/>
              <w:ind w:firstLine="220"/>
              <w:rPr>
                <w:sz w:val="24"/>
                <w:szCs w:val="24"/>
                <w:lang w:val="uk-UA"/>
              </w:rPr>
            </w:pPr>
            <w:r w:rsidRPr="009900AE">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027136" w:rsidRDefault="00DC3824" w:rsidP="00027136">
            <w:pPr>
              <w:pStyle w:val="a5"/>
              <w:shd w:val="clear" w:color="auto" w:fill="auto"/>
              <w:spacing w:before="60" w:after="180" w:line="220" w:lineRule="exact"/>
              <w:ind w:firstLine="220"/>
              <w:rPr>
                <w:color w:val="000000"/>
                <w:sz w:val="24"/>
                <w:szCs w:val="24"/>
                <w:lang w:val="uk-UA" w:eastAsia="uk-UA"/>
              </w:rPr>
            </w:pPr>
            <w:r w:rsidRPr="009900AE">
              <w:rPr>
                <w:color w:val="000000"/>
                <w:sz w:val="24"/>
                <w:szCs w:val="24"/>
                <w:lang w:val="uk-UA" w:eastAsia="uk-UA"/>
              </w:rPr>
              <w:t>Помилки виправляються Замовником у такій послідовності:</w:t>
            </w:r>
            <w:r w:rsidR="00027136">
              <w:rPr>
                <w:color w:val="000000"/>
                <w:sz w:val="24"/>
                <w:szCs w:val="24"/>
                <w:lang w:val="uk-UA" w:eastAsia="uk-UA"/>
              </w:rPr>
              <w:t xml:space="preserve"> </w:t>
            </w:r>
          </w:p>
          <w:p w:rsidR="00DC3824" w:rsidRPr="009900AE" w:rsidRDefault="00DC3824" w:rsidP="00027136">
            <w:pPr>
              <w:pStyle w:val="a5"/>
              <w:shd w:val="clear" w:color="auto" w:fill="auto"/>
              <w:spacing w:before="60" w:after="180" w:line="220" w:lineRule="exact"/>
              <w:ind w:firstLine="220"/>
              <w:rPr>
                <w:sz w:val="24"/>
                <w:szCs w:val="24"/>
                <w:lang w:val="uk-UA"/>
              </w:rPr>
            </w:pPr>
            <w:r w:rsidRPr="009900AE">
              <w:rPr>
                <w:color w:val="000000"/>
                <w:sz w:val="24"/>
                <w:szCs w:val="24"/>
                <w:lang w:val="uk-UA" w:eastAsia="uk-UA"/>
              </w:rPr>
              <w:t>а)</w:t>
            </w:r>
            <w:r w:rsidRPr="009900AE">
              <w:rPr>
                <w:color w:val="000000"/>
                <w:sz w:val="24"/>
                <w:szCs w:val="24"/>
                <w:lang w:val="uk-UA" w:eastAsia="uk-UA"/>
              </w:rPr>
              <w:tab/>
              <w:t>при розходженні між сумами, вказаними літерами та в цифрах, сума літерами є визначальною;</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б)</w:t>
            </w:r>
            <w:r w:rsidRPr="009900AE">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w:t>
            </w:r>
            <w:r w:rsidRPr="009900AE">
              <w:rPr>
                <w:color w:val="000000"/>
                <w:sz w:val="24"/>
                <w:szCs w:val="24"/>
                <w:lang w:val="uk-UA" w:eastAsia="uk-UA"/>
              </w:rPr>
              <w:lastRenderedPageBreak/>
              <w:t xml:space="preserve">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rStyle w:val="a4"/>
                <w:sz w:val="24"/>
                <w:szCs w:val="24"/>
                <w:lang w:val="uk-UA"/>
              </w:rPr>
              <w:lastRenderedPageBreak/>
              <w:t>20. Інша інформація</w:t>
            </w:r>
          </w:p>
        </w:tc>
        <w:tc>
          <w:tcPr>
            <w:tcW w:w="0" w:type="auto"/>
            <w:gridSpan w:val="2"/>
            <w:shd w:val="clear" w:color="auto" w:fill="auto"/>
          </w:tcPr>
          <w:p w:rsidR="00DC3824" w:rsidRPr="009900AE" w:rsidRDefault="00DC3824" w:rsidP="005A289E">
            <w:pPr>
              <w:pStyle w:val="a5"/>
              <w:shd w:val="clear" w:color="auto" w:fill="auto"/>
              <w:spacing w:before="0"/>
              <w:ind w:firstLine="0"/>
              <w:rPr>
                <w:rStyle w:val="a4"/>
                <w:color w:val="000000"/>
                <w:sz w:val="24"/>
                <w:szCs w:val="24"/>
                <w:lang w:val="uk-UA" w:eastAsia="uk-UA"/>
              </w:rPr>
            </w:pPr>
            <w:r w:rsidRPr="009900AE">
              <w:rPr>
                <w:rStyle w:val="a4"/>
                <w:color w:val="000000"/>
                <w:sz w:val="24"/>
                <w:szCs w:val="24"/>
                <w:lang w:val="uk-UA" w:eastAsia="uk-UA"/>
              </w:rPr>
              <w:t xml:space="preserve">     Замовник має право вимагати від Учасників іншу необхідну</w:t>
            </w:r>
            <w:r w:rsidRPr="009900AE">
              <w:rPr>
                <w:rStyle w:val="23pt"/>
                <w:color w:val="000000"/>
                <w:sz w:val="24"/>
                <w:szCs w:val="24"/>
                <w:lang w:val="uk-UA" w:eastAsia="uk-UA"/>
              </w:rPr>
              <w:t xml:space="preserve"> </w:t>
            </w:r>
            <w:r w:rsidRPr="009900AE">
              <w:rPr>
                <w:rStyle w:val="a4"/>
                <w:color w:val="000000"/>
                <w:sz w:val="24"/>
                <w:szCs w:val="24"/>
                <w:lang w:val="uk-UA" w:eastAsia="uk-UA"/>
              </w:rPr>
              <w:t xml:space="preserve">інформацію невизначену конкурсною документацією. </w:t>
            </w:r>
          </w:p>
          <w:p w:rsidR="008526C7" w:rsidRDefault="008526C7" w:rsidP="00027136">
            <w:pPr>
              <w:pStyle w:val="a5"/>
              <w:shd w:val="clear" w:color="auto" w:fill="auto"/>
              <w:spacing w:before="0"/>
              <w:ind w:left="545" w:firstLine="0"/>
              <w:jc w:val="left"/>
              <w:rPr>
                <w:rStyle w:val="a4"/>
                <w:b/>
                <w:color w:val="000000"/>
                <w:sz w:val="24"/>
                <w:szCs w:val="24"/>
                <w:lang w:val="uk-UA" w:eastAsia="uk-UA"/>
              </w:rPr>
            </w:pPr>
          </w:p>
          <w:p w:rsidR="00DC3824" w:rsidRPr="009900AE" w:rsidRDefault="00DC3824" w:rsidP="00027136">
            <w:pPr>
              <w:pStyle w:val="a5"/>
              <w:shd w:val="clear" w:color="auto" w:fill="auto"/>
              <w:spacing w:before="0"/>
              <w:ind w:left="545" w:firstLine="0"/>
              <w:jc w:val="left"/>
              <w:rPr>
                <w:b/>
                <w:sz w:val="24"/>
                <w:szCs w:val="24"/>
                <w:lang w:val="uk-UA"/>
              </w:rPr>
            </w:pPr>
            <w:r w:rsidRPr="009900AE">
              <w:rPr>
                <w:rStyle w:val="a4"/>
                <w:b/>
                <w:color w:val="000000"/>
                <w:sz w:val="24"/>
                <w:szCs w:val="24"/>
                <w:lang w:val="uk-UA" w:eastAsia="uk-UA"/>
              </w:rPr>
              <w:t>Порядок отримання конкурсної документації.</w:t>
            </w:r>
          </w:p>
          <w:p w:rsidR="00DC3824" w:rsidRPr="009900AE" w:rsidRDefault="00DC3824" w:rsidP="005A289E">
            <w:pPr>
              <w:pStyle w:val="a5"/>
              <w:shd w:val="clear" w:color="auto" w:fill="auto"/>
              <w:spacing w:before="0"/>
              <w:ind w:left="12" w:right="40" w:firstLine="240"/>
              <w:rPr>
                <w:rStyle w:val="a4"/>
                <w:color w:val="000000"/>
                <w:sz w:val="24"/>
                <w:szCs w:val="24"/>
                <w:lang w:val="uk-UA" w:eastAsia="uk-UA"/>
              </w:rPr>
            </w:pPr>
            <w:r w:rsidRPr="00E94E45">
              <w:rPr>
                <w:rStyle w:val="a4"/>
                <w:color w:val="000000"/>
                <w:sz w:val="24"/>
                <w:szCs w:val="24"/>
                <w:lang w:val="uk-UA" w:eastAsia="uk-UA"/>
              </w:rPr>
              <w:t>Конкурсна документація може бути безоплатно отримана кожною фізичною/юридичною особою на офіційному веб-сайті Служби безпеки України.</w:t>
            </w:r>
          </w:p>
          <w:p w:rsidR="00DC3824" w:rsidRPr="009900AE" w:rsidRDefault="00DC3824" w:rsidP="005A289E">
            <w:pPr>
              <w:pStyle w:val="a5"/>
              <w:shd w:val="clear" w:color="auto" w:fill="auto"/>
              <w:spacing w:before="0"/>
              <w:ind w:left="12" w:right="40" w:firstLine="240"/>
              <w:rPr>
                <w:sz w:val="24"/>
                <w:szCs w:val="24"/>
                <w:lang w:val="uk-UA"/>
              </w:rPr>
            </w:pPr>
            <w:r w:rsidRPr="009900AE">
              <w:rPr>
                <w:rStyle w:val="a4"/>
                <w:color w:val="000000"/>
                <w:sz w:val="24"/>
                <w:szCs w:val="24"/>
                <w:lang w:val="uk-UA" w:eastAsia="uk-UA"/>
              </w:rPr>
              <w:t>Друкований варіант конкурсної документації, прошитий та завірений печаткою є визначальним і знаходиться у секретаря конкурсної комісії.</w:t>
            </w:r>
          </w:p>
          <w:p w:rsidR="00DC3824" w:rsidRPr="009900AE" w:rsidRDefault="00DC3824" w:rsidP="005A289E">
            <w:pPr>
              <w:pStyle w:val="a5"/>
              <w:shd w:val="clear" w:color="auto" w:fill="auto"/>
              <w:spacing w:before="0"/>
              <w:ind w:left="12" w:right="40" w:firstLine="240"/>
              <w:rPr>
                <w:sz w:val="24"/>
                <w:szCs w:val="24"/>
                <w:lang w:val="uk-UA"/>
              </w:rPr>
            </w:pPr>
            <w:r w:rsidRPr="009900AE">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DC3824" w:rsidRPr="009900AE" w:rsidRDefault="00DC3824" w:rsidP="005A289E">
            <w:pPr>
              <w:pStyle w:val="a5"/>
              <w:shd w:val="clear" w:color="auto" w:fill="auto"/>
              <w:spacing w:before="0"/>
              <w:ind w:right="40" w:firstLine="252"/>
              <w:rPr>
                <w:sz w:val="24"/>
                <w:szCs w:val="24"/>
                <w:lang w:val="uk-UA"/>
              </w:rPr>
            </w:pPr>
            <w:r w:rsidRPr="009900AE">
              <w:rPr>
                <w:rStyle w:val="a4"/>
                <w:color w:val="000000"/>
                <w:sz w:val="24"/>
                <w:szCs w:val="24"/>
                <w:lang w:val="uk-UA" w:eastAsia="uk-UA"/>
              </w:rPr>
              <w:t xml:space="preserve">Письмовий запит адресується голові конкурсної комісії, у якому повинно бути зазначено: предмет конкурсу, повне найменування особи, яка має намір взяти </w:t>
            </w:r>
            <w:r w:rsidRPr="009900AE">
              <w:rPr>
                <w:rStyle w:val="a4"/>
                <w:color w:val="000000"/>
                <w:sz w:val="24"/>
                <w:szCs w:val="24"/>
                <w:lang w:val="uk-UA"/>
              </w:rPr>
              <w:t xml:space="preserve">участь </w:t>
            </w:r>
            <w:r w:rsidRPr="009900AE">
              <w:rPr>
                <w:rStyle w:val="a4"/>
                <w:color w:val="000000"/>
                <w:sz w:val="24"/>
                <w:szCs w:val="24"/>
                <w:lang w:val="uk-UA" w:eastAsia="uk-UA"/>
              </w:rPr>
              <w:t xml:space="preserve">у конкурсі, її поштова та юридична адреси, код за ЄДРПОУ </w:t>
            </w:r>
            <w:r w:rsidRPr="009900AE">
              <w:rPr>
                <w:color w:val="000000"/>
                <w:sz w:val="24"/>
                <w:szCs w:val="24"/>
                <w:lang w:val="uk-UA" w:eastAsia="uk-UA"/>
              </w:rPr>
              <w:t>(</w:t>
            </w:r>
            <w:r w:rsidRPr="009900AE">
              <w:rPr>
                <w:rStyle w:val="a4"/>
                <w:color w:val="000000"/>
                <w:sz w:val="24"/>
                <w:szCs w:val="24"/>
                <w:lang w:val="uk-UA" w:eastAsia="uk-UA"/>
              </w:rPr>
              <w:t>реєстраційний номер облікової картки платника податків</w:t>
            </w:r>
            <w:r w:rsidRPr="009900AE">
              <w:rPr>
                <w:color w:val="000000"/>
                <w:sz w:val="24"/>
                <w:szCs w:val="24"/>
                <w:lang w:val="uk-UA" w:eastAsia="uk-UA"/>
              </w:rPr>
              <w:t xml:space="preserve"> для учасників конкурсу – фізичних осіб – власників житла)</w:t>
            </w:r>
            <w:r w:rsidRPr="009900AE">
              <w:rPr>
                <w:rStyle w:val="a4"/>
                <w:color w:val="000000"/>
                <w:sz w:val="24"/>
                <w:szCs w:val="24"/>
                <w:lang w:val="uk-UA" w:eastAsia="uk-UA"/>
              </w:rPr>
              <w:t>, паспортні дані, номери телефонів (факсу) та інших засобів зв’язку (е-mail).</w:t>
            </w:r>
          </w:p>
          <w:p w:rsidR="00DC3824" w:rsidRPr="009900AE" w:rsidRDefault="00DC3824" w:rsidP="005A289E">
            <w:pPr>
              <w:pStyle w:val="a5"/>
              <w:shd w:val="clear" w:color="auto" w:fill="auto"/>
              <w:spacing w:before="0"/>
              <w:ind w:left="12" w:right="40" w:firstLine="240"/>
              <w:rPr>
                <w:sz w:val="24"/>
                <w:szCs w:val="24"/>
                <w:lang w:val="uk-UA"/>
              </w:rPr>
            </w:pPr>
            <w:r w:rsidRPr="009900AE">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Pr="009900AE">
              <w:rPr>
                <w:sz w:val="24"/>
                <w:szCs w:val="24"/>
                <w:lang w:val="uk-UA"/>
              </w:rPr>
              <w:t xml:space="preserve">Конкурсної комісією з придбання житла для військовослужбовців Управління служби безпеки України </w:t>
            </w:r>
            <w:r>
              <w:rPr>
                <w:sz w:val="24"/>
                <w:szCs w:val="24"/>
                <w:lang w:val="uk-UA"/>
              </w:rPr>
              <w:t>у Хмельницькій</w:t>
            </w:r>
            <w:r w:rsidRPr="009900AE">
              <w:rPr>
                <w:sz w:val="24"/>
                <w:szCs w:val="24"/>
                <w:lang w:val="uk-UA"/>
              </w:rPr>
              <w:t xml:space="preserve"> області</w:t>
            </w:r>
            <w:r w:rsidRPr="009900AE">
              <w:rPr>
                <w:rStyle w:val="a4"/>
                <w:color w:val="000000"/>
                <w:sz w:val="24"/>
                <w:szCs w:val="24"/>
                <w:lang w:val="uk-UA" w:eastAsia="uk-UA"/>
              </w:rPr>
              <w:t xml:space="preserve">. </w:t>
            </w:r>
          </w:p>
          <w:p w:rsidR="00DC3824" w:rsidRPr="009900AE" w:rsidRDefault="00DC3824" w:rsidP="005A289E">
            <w:pPr>
              <w:pStyle w:val="a5"/>
              <w:shd w:val="clear" w:color="auto" w:fill="auto"/>
              <w:spacing w:before="0"/>
              <w:ind w:left="12" w:firstLine="240"/>
              <w:rPr>
                <w:sz w:val="24"/>
                <w:szCs w:val="24"/>
                <w:lang w:val="uk-UA"/>
              </w:rPr>
            </w:pPr>
            <w:r w:rsidRPr="009900AE">
              <w:rPr>
                <w:rStyle w:val="a4"/>
                <w:color w:val="000000"/>
                <w:sz w:val="24"/>
                <w:szCs w:val="24"/>
                <w:lang w:val="uk-UA" w:eastAsia="uk-UA"/>
              </w:rPr>
              <w:t xml:space="preserve">Особа, яка зробила письмовий запит, отримує конкурсну документацію особисто або засобами електронного зв’язку. </w:t>
            </w:r>
          </w:p>
          <w:p w:rsidR="00DC3824" w:rsidRPr="009900AE" w:rsidRDefault="00DC3824" w:rsidP="005A289E">
            <w:pPr>
              <w:pStyle w:val="a5"/>
              <w:shd w:val="clear" w:color="auto" w:fill="auto"/>
              <w:spacing w:before="0" w:after="120"/>
              <w:ind w:left="12" w:right="40" w:firstLine="240"/>
              <w:rPr>
                <w:rStyle w:val="a4"/>
                <w:b/>
                <w:color w:val="000000"/>
                <w:sz w:val="24"/>
                <w:szCs w:val="24"/>
                <w:lang w:val="uk-UA" w:eastAsia="uk-UA"/>
              </w:rPr>
            </w:pPr>
            <w:r w:rsidRPr="00E94E45">
              <w:rPr>
                <w:rStyle w:val="a4"/>
                <w:color w:val="000000"/>
                <w:sz w:val="24"/>
                <w:szCs w:val="24"/>
                <w:lang w:val="uk-UA" w:eastAsia="uk-UA"/>
              </w:rPr>
              <w:t>Для оформлення перепусток, у разі отримання 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w:t>
            </w:r>
            <w:r w:rsidR="008526C7">
              <w:rPr>
                <w:rStyle w:val="a4"/>
                <w:color w:val="000000"/>
                <w:sz w:val="24"/>
                <w:szCs w:val="24"/>
                <w:lang w:val="uk-UA" w:eastAsia="uk-UA"/>
              </w:rPr>
              <w:t>едставників учасника за тел.</w:t>
            </w:r>
            <w:r w:rsidRPr="00E94E45">
              <w:rPr>
                <w:rStyle w:val="a4"/>
                <w:color w:val="000000"/>
                <w:sz w:val="24"/>
                <w:szCs w:val="24"/>
                <w:lang w:val="uk-UA" w:eastAsia="uk-UA"/>
              </w:rPr>
              <w:t xml:space="preserve"> </w:t>
            </w:r>
            <w:r w:rsidR="008526C7" w:rsidRPr="008526C7">
              <w:rPr>
                <w:bCs/>
                <w:sz w:val="24"/>
                <w:szCs w:val="24"/>
              </w:rPr>
              <w:t>067</w:t>
            </w:r>
            <w:r w:rsidR="008526C7">
              <w:rPr>
                <w:bCs/>
                <w:sz w:val="24"/>
                <w:szCs w:val="24"/>
                <w:lang w:val="uk-UA"/>
              </w:rPr>
              <w:t>-</w:t>
            </w:r>
            <w:r w:rsidR="008526C7" w:rsidRPr="008526C7">
              <w:rPr>
                <w:bCs/>
                <w:sz w:val="24"/>
                <w:szCs w:val="24"/>
              </w:rPr>
              <w:t>382</w:t>
            </w:r>
            <w:r w:rsidR="008526C7">
              <w:rPr>
                <w:bCs/>
                <w:sz w:val="24"/>
                <w:szCs w:val="24"/>
                <w:lang w:val="uk-UA"/>
              </w:rPr>
              <w:t>-</w:t>
            </w:r>
            <w:r w:rsidR="008526C7" w:rsidRPr="008526C7">
              <w:rPr>
                <w:bCs/>
                <w:sz w:val="24"/>
                <w:szCs w:val="24"/>
              </w:rPr>
              <w:t>23</w:t>
            </w:r>
            <w:r w:rsidR="008526C7">
              <w:rPr>
                <w:bCs/>
                <w:sz w:val="24"/>
                <w:szCs w:val="24"/>
                <w:lang w:val="uk-UA"/>
              </w:rPr>
              <w:t>-</w:t>
            </w:r>
            <w:r w:rsidR="008526C7" w:rsidRPr="008526C7">
              <w:rPr>
                <w:bCs/>
                <w:sz w:val="24"/>
                <w:szCs w:val="24"/>
              </w:rPr>
              <w:t>93</w:t>
            </w:r>
            <w:r w:rsidRPr="00E94E45">
              <w:rPr>
                <w:rStyle w:val="a4"/>
                <w:color w:val="000000"/>
                <w:sz w:val="24"/>
                <w:szCs w:val="24"/>
                <w:lang w:val="uk-UA" w:eastAsia="uk-UA"/>
              </w:rPr>
              <w:t xml:space="preserve">. </w:t>
            </w:r>
            <w:r w:rsidRPr="00E94E45">
              <w:rPr>
                <w:rStyle w:val="a4"/>
                <w:b/>
                <w:color w:val="000000"/>
                <w:sz w:val="24"/>
                <w:szCs w:val="24"/>
                <w:lang w:val="uk-UA" w:eastAsia="uk-UA"/>
              </w:rPr>
              <w:t>Перепустка надається за наявності паспорта.</w:t>
            </w:r>
          </w:p>
          <w:p w:rsidR="00A214BA" w:rsidRDefault="00A214BA" w:rsidP="005A289E">
            <w:pPr>
              <w:pStyle w:val="a5"/>
              <w:shd w:val="clear" w:color="auto" w:fill="auto"/>
              <w:spacing w:before="0"/>
              <w:ind w:left="252" w:firstLine="0"/>
              <w:jc w:val="center"/>
              <w:rPr>
                <w:rStyle w:val="a4"/>
                <w:b/>
                <w:color w:val="000000"/>
                <w:sz w:val="24"/>
                <w:szCs w:val="24"/>
                <w:lang w:val="uk-UA" w:eastAsia="uk-UA"/>
              </w:rPr>
            </w:pPr>
          </w:p>
          <w:p w:rsidR="00DC3824" w:rsidRPr="00E94E45" w:rsidRDefault="00DC3824" w:rsidP="005A289E">
            <w:pPr>
              <w:pStyle w:val="a5"/>
              <w:shd w:val="clear" w:color="auto" w:fill="auto"/>
              <w:spacing w:before="0"/>
              <w:ind w:left="252" w:firstLine="0"/>
              <w:jc w:val="center"/>
              <w:rPr>
                <w:b/>
                <w:sz w:val="24"/>
                <w:szCs w:val="24"/>
                <w:lang w:val="uk-UA"/>
              </w:rPr>
            </w:pPr>
            <w:r w:rsidRPr="00E94E45">
              <w:rPr>
                <w:rStyle w:val="a4"/>
                <w:b/>
                <w:color w:val="000000"/>
                <w:sz w:val="24"/>
                <w:szCs w:val="24"/>
                <w:lang w:val="uk-UA" w:eastAsia="uk-UA"/>
              </w:rPr>
              <w:t>Порядок подання конкурсних пропозицій.</w:t>
            </w:r>
          </w:p>
          <w:p w:rsidR="00DC3824" w:rsidRPr="009900AE" w:rsidRDefault="00DC3824" w:rsidP="005A289E">
            <w:pPr>
              <w:pStyle w:val="a5"/>
              <w:shd w:val="clear" w:color="auto" w:fill="auto"/>
              <w:spacing w:before="0"/>
              <w:ind w:firstLine="0"/>
              <w:rPr>
                <w:sz w:val="24"/>
                <w:szCs w:val="24"/>
                <w:lang w:val="uk-UA"/>
              </w:rPr>
            </w:pPr>
            <w:r w:rsidRPr="00E94E45">
              <w:rPr>
                <w:rStyle w:val="a4"/>
                <w:color w:val="000000"/>
                <w:sz w:val="24"/>
                <w:szCs w:val="24"/>
                <w:lang w:val="uk-UA" w:eastAsia="uk-UA"/>
              </w:rPr>
              <w:t xml:space="preserve">     Для подання конкурсних пропозицій та участі у процедурі розкриття, необхідно до 15:00 попереднього дня подати інформацію про кандидатуру Учасника або представника Учасника для оформлення перепусток за тел./факс </w:t>
            </w:r>
            <w:r w:rsidR="00476E79">
              <w:rPr>
                <w:rStyle w:val="a4"/>
                <w:color w:val="000000"/>
                <w:sz w:val="24"/>
                <w:szCs w:val="24"/>
                <w:lang w:val="uk-UA" w:eastAsia="uk-UA"/>
              </w:rPr>
              <w:t>тел.</w:t>
            </w:r>
            <w:r w:rsidR="00476E79" w:rsidRPr="00E94E45">
              <w:rPr>
                <w:rStyle w:val="a4"/>
                <w:color w:val="000000"/>
                <w:sz w:val="24"/>
                <w:szCs w:val="24"/>
                <w:lang w:val="uk-UA" w:eastAsia="uk-UA"/>
              </w:rPr>
              <w:t xml:space="preserve"> </w:t>
            </w:r>
            <w:r w:rsidR="00476E79" w:rsidRPr="008526C7">
              <w:rPr>
                <w:bCs/>
                <w:sz w:val="24"/>
                <w:szCs w:val="24"/>
              </w:rPr>
              <w:t>067</w:t>
            </w:r>
            <w:r w:rsidR="00476E79">
              <w:rPr>
                <w:bCs/>
                <w:sz w:val="24"/>
                <w:szCs w:val="24"/>
                <w:lang w:val="uk-UA"/>
              </w:rPr>
              <w:t>-</w:t>
            </w:r>
            <w:r w:rsidR="00476E79" w:rsidRPr="008526C7">
              <w:rPr>
                <w:bCs/>
                <w:sz w:val="24"/>
                <w:szCs w:val="24"/>
              </w:rPr>
              <w:t>382</w:t>
            </w:r>
            <w:r w:rsidR="00476E79">
              <w:rPr>
                <w:bCs/>
                <w:sz w:val="24"/>
                <w:szCs w:val="24"/>
                <w:lang w:val="uk-UA"/>
              </w:rPr>
              <w:t>-</w:t>
            </w:r>
            <w:r w:rsidR="00476E79" w:rsidRPr="008526C7">
              <w:rPr>
                <w:bCs/>
                <w:sz w:val="24"/>
                <w:szCs w:val="24"/>
              </w:rPr>
              <w:t>23</w:t>
            </w:r>
            <w:r w:rsidR="00476E79">
              <w:rPr>
                <w:bCs/>
                <w:sz w:val="24"/>
                <w:szCs w:val="24"/>
                <w:lang w:val="uk-UA"/>
              </w:rPr>
              <w:t>-</w:t>
            </w:r>
            <w:r w:rsidR="00476E79" w:rsidRPr="008526C7">
              <w:rPr>
                <w:bCs/>
                <w:sz w:val="24"/>
                <w:szCs w:val="24"/>
              </w:rPr>
              <w:t>93</w:t>
            </w:r>
            <w:r w:rsidRPr="00E94E45">
              <w:rPr>
                <w:rStyle w:val="a4"/>
                <w:color w:val="000000"/>
                <w:sz w:val="24"/>
                <w:szCs w:val="24"/>
                <w:lang w:val="uk-UA" w:eastAsia="uk-UA"/>
              </w:rPr>
              <w:t xml:space="preserve">, вказати предмет конкурсу, повне найменування особи, яка буде подавати конкурсні пропозиції та буде присутня при їх розкритті, паспортні дані. </w:t>
            </w:r>
            <w:r w:rsidRPr="00E94E45">
              <w:rPr>
                <w:b/>
                <w:color w:val="000000"/>
                <w:sz w:val="24"/>
                <w:szCs w:val="24"/>
                <w:lang w:val="uk-UA" w:eastAsia="uk-UA"/>
              </w:rPr>
              <w:t>Перепустка надається за наявності паспорта.</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rStyle w:val="a4"/>
                <w:sz w:val="24"/>
                <w:szCs w:val="24"/>
                <w:lang w:val="uk-UA"/>
              </w:rPr>
              <w:t>21. Терміни укладання договору</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color w:val="000000"/>
                <w:lang w:val="uk-UA" w:eastAsia="uk-UA"/>
              </w:rPr>
              <w:t xml:space="preserve">     </w:t>
            </w:r>
            <w:r w:rsidRPr="009900AE">
              <w:rPr>
                <w:color w:val="000000"/>
                <w:sz w:val="24"/>
                <w:szCs w:val="24"/>
                <w:lang w:val="uk-UA" w:eastAsia="uk-UA"/>
              </w:rPr>
              <w:t xml:space="preserve">Замовник укладає з переможцем договір про закупівлю відповідно до основних </w:t>
            </w:r>
            <w:r w:rsidRPr="00E94E45">
              <w:rPr>
                <w:color w:val="000000"/>
                <w:sz w:val="24"/>
                <w:szCs w:val="24"/>
                <w:lang w:val="uk-UA" w:eastAsia="uk-UA"/>
              </w:rPr>
              <w:t>умов договору, зазначених у конкурсній документації, у термін не пізніше ніж через 10 робочих днів з</w:t>
            </w:r>
            <w:r w:rsidRPr="009900AE">
              <w:rPr>
                <w:color w:val="000000"/>
                <w:sz w:val="24"/>
                <w:szCs w:val="24"/>
                <w:lang w:val="uk-UA" w:eastAsia="uk-UA"/>
              </w:rPr>
              <w:t xml:space="preserve"> дня визначення переможця</w:t>
            </w:r>
            <w:r w:rsidRPr="009900AE">
              <w:rPr>
                <w:sz w:val="24"/>
                <w:szCs w:val="24"/>
                <w:lang w:val="uk-UA"/>
              </w:rPr>
              <w:t>.</w:t>
            </w:r>
          </w:p>
          <w:p w:rsidR="00DC3824" w:rsidRPr="009900AE" w:rsidRDefault="00DC3824" w:rsidP="005A289E">
            <w:pPr>
              <w:pStyle w:val="a5"/>
              <w:shd w:val="clear" w:color="auto" w:fill="auto"/>
              <w:spacing w:before="0"/>
              <w:ind w:firstLine="0"/>
              <w:rPr>
                <w:sz w:val="24"/>
                <w:szCs w:val="24"/>
                <w:lang w:val="uk-UA"/>
              </w:rPr>
            </w:pPr>
            <w:r w:rsidRPr="009900AE">
              <w:rPr>
                <w:color w:val="000000"/>
                <w:sz w:val="24"/>
                <w:szCs w:val="24"/>
                <w:lang w:val="uk-UA" w:eastAsia="uk-UA"/>
              </w:rPr>
              <w:t xml:space="preserve"> </w:t>
            </w:r>
          </w:p>
        </w:tc>
      </w:tr>
      <w:tr w:rsidR="00DC3824" w:rsidRPr="009900AE">
        <w:tc>
          <w:tcPr>
            <w:tcW w:w="0" w:type="auto"/>
            <w:gridSpan w:val="2"/>
            <w:shd w:val="clear" w:color="auto" w:fill="auto"/>
          </w:tcPr>
          <w:p w:rsidR="00DC3824" w:rsidRPr="009900AE" w:rsidRDefault="00DC3824" w:rsidP="005A289E">
            <w:pPr>
              <w:pStyle w:val="a5"/>
              <w:shd w:val="clear" w:color="auto" w:fill="auto"/>
              <w:spacing w:before="0"/>
              <w:ind w:firstLine="0"/>
              <w:jc w:val="left"/>
              <w:rPr>
                <w:rStyle w:val="a4"/>
                <w:sz w:val="24"/>
                <w:szCs w:val="24"/>
                <w:lang w:val="uk-UA"/>
              </w:rPr>
            </w:pPr>
            <w:r w:rsidRPr="009900AE">
              <w:rPr>
                <w:sz w:val="24"/>
                <w:szCs w:val="24"/>
                <w:lang w:val="uk-UA"/>
              </w:rPr>
              <w:lastRenderedPageBreak/>
              <w:t xml:space="preserve">22. </w:t>
            </w:r>
            <w:r w:rsidRPr="009900AE">
              <w:rPr>
                <w:rStyle w:val="a4"/>
                <w:sz w:val="24"/>
                <w:szCs w:val="24"/>
                <w:lang w:val="uk-UA"/>
              </w:rPr>
              <w:t>Основні умови, які обов’язково включаються до договору про закупівлю:</w:t>
            </w:r>
          </w:p>
        </w:tc>
        <w:tc>
          <w:tcPr>
            <w:tcW w:w="0" w:type="auto"/>
            <w:gridSpan w:val="2"/>
            <w:shd w:val="clear" w:color="auto" w:fill="auto"/>
          </w:tcPr>
          <w:p w:rsidR="00DC3824" w:rsidRPr="009900AE" w:rsidRDefault="00DC3824" w:rsidP="005A289E">
            <w:pPr>
              <w:pStyle w:val="a5"/>
              <w:shd w:val="clear" w:color="auto" w:fill="auto"/>
              <w:spacing w:before="0"/>
              <w:ind w:firstLine="0"/>
              <w:rPr>
                <w:color w:val="000000"/>
                <w:lang w:val="uk-UA" w:eastAsia="uk-UA"/>
              </w:rPr>
            </w:pPr>
          </w:p>
        </w:tc>
      </w:tr>
      <w:tr w:rsidR="00DC3824" w:rsidRPr="009900AE">
        <w:trPr>
          <w:trHeight w:val="9257"/>
        </w:trPr>
        <w:tc>
          <w:tcPr>
            <w:tcW w:w="0" w:type="auto"/>
            <w:gridSpan w:val="2"/>
            <w:shd w:val="clear" w:color="auto" w:fill="auto"/>
          </w:tcPr>
          <w:p w:rsidR="00DC3824" w:rsidRPr="009900AE" w:rsidRDefault="00DC3824" w:rsidP="005A289E">
            <w:pPr>
              <w:pStyle w:val="a5"/>
              <w:shd w:val="clear" w:color="auto" w:fill="auto"/>
              <w:spacing w:before="0"/>
              <w:ind w:firstLine="0"/>
              <w:jc w:val="left"/>
              <w:rPr>
                <w:sz w:val="24"/>
                <w:szCs w:val="24"/>
                <w:lang w:val="uk-UA"/>
              </w:rPr>
            </w:pPr>
            <w:r w:rsidRPr="009900AE">
              <w:rPr>
                <w:sz w:val="24"/>
                <w:szCs w:val="24"/>
                <w:lang w:val="uk-UA"/>
              </w:rPr>
              <w:t>- придбання житла на вторинному ринку:</w:t>
            </w:r>
          </w:p>
        </w:tc>
        <w:tc>
          <w:tcPr>
            <w:tcW w:w="0" w:type="auto"/>
            <w:gridSpan w:val="2"/>
            <w:shd w:val="clear" w:color="auto" w:fill="auto"/>
          </w:tcPr>
          <w:p w:rsidR="00DC3824" w:rsidRPr="009900AE" w:rsidRDefault="00DC3824" w:rsidP="005A289E">
            <w:pPr>
              <w:pStyle w:val="a5"/>
              <w:shd w:val="clear" w:color="auto" w:fill="auto"/>
              <w:spacing w:before="0" w:after="360" w:line="278" w:lineRule="exact"/>
              <w:ind w:left="12" w:firstLine="340"/>
              <w:rPr>
                <w:color w:val="000000"/>
                <w:sz w:val="24"/>
                <w:szCs w:val="24"/>
                <w:lang w:val="uk-UA" w:eastAsia="uk-UA"/>
              </w:rPr>
            </w:pPr>
            <w:r w:rsidRPr="009900AE">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окремо, відповідно до положень нормативно-правових актів. Оплата по таким договорам здійснюється в обсязі 100% вартості квартири по факту отримання та реєстрації права власності на неї за Управлінням служби безпеки України </w:t>
            </w:r>
            <w:r>
              <w:rPr>
                <w:color w:val="000000"/>
                <w:sz w:val="24"/>
                <w:szCs w:val="24"/>
                <w:lang w:val="uk-UA" w:eastAsia="uk-UA"/>
              </w:rPr>
              <w:t>у Хмельницькій</w:t>
            </w:r>
            <w:r w:rsidRPr="009900AE">
              <w:rPr>
                <w:color w:val="000000"/>
                <w:sz w:val="24"/>
                <w:szCs w:val="24"/>
                <w:lang w:val="uk-UA" w:eastAsia="uk-UA"/>
              </w:rPr>
              <w:t xml:space="preserve"> області, протягом </w:t>
            </w:r>
            <w:r w:rsidRPr="00CF1787">
              <w:rPr>
                <w:color w:val="000000"/>
                <w:sz w:val="24"/>
                <w:szCs w:val="24"/>
                <w:lang w:val="uk-UA" w:eastAsia="uk-UA"/>
              </w:rPr>
              <w:t>10 робочих днів</w:t>
            </w:r>
            <w:r w:rsidRPr="009900AE">
              <w:rPr>
                <w:color w:val="000000"/>
                <w:sz w:val="24"/>
                <w:szCs w:val="24"/>
                <w:lang w:val="uk-UA" w:eastAsia="uk-UA"/>
              </w:rPr>
              <w:t xml:space="preserve">. </w:t>
            </w:r>
          </w:p>
          <w:p w:rsidR="00DC3824" w:rsidRPr="009900AE" w:rsidRDefault="00DC3824" w:rsidP="00774763">
            <w:pPr>
              <w:pStyle w:val="a5"/>
              <w:shd w:val="clear" w:color="auto" w:fill="auto"/>
              <w:spacing w:before="0" w:after="360" w:line="278" w:lineRule="exact"/>
              <w:ind w:left="12" w:firstLine="340"/>
              <w:jc w:val="center"/>
              <w:rPr>
                <w:color w:val="000000"/>
                <w:sz w:val="24"/>
                <w:szCs w:val="24"/>
                <w:lang w:val="uk-UA" w:eastAsia="uk-UA"/>
              </w:rPr>
            </w:pPr>
            <w:r w:rsidRPr="009900AE">
              <w:rPr>
                <w:color w:val="000000"/>
                <w:sz w:val="24"/>
                <w:szCs w:val="24"/>
                <w:lang w:val="uk-UA" w:eastAsia="uk-UA"/>
              </w:rPr>
              <w:t>Основні умови договору</w:t>
            </w:r>
          </w:p>
          <w:p w:rsidR="00DC3824"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 </w:t>
            </w:r>
            <w:r>
              <w:rPr>
                <w:rFonts w:ascii="Times New Roman" w:hAnsi="Times New Roman" w:cs="Times New Roman"/>
                <w:color w:val="auto"/>
                <w:lang w:eastAsia="ru-RU"/>
              </w:rPr>
              <w:t>Хмельницький</w:t>
            </w:r>
            <w:r w:rsidRPr="009900AE">
              <w:rPr>
                <w:rFonts w:ascii="Times New Roman" w:hAnsi="Times New Roman" w:cs="Times New Roman"/>
                <w:color w:val="auto"/>
                <w:lang w:eastAsia="ru-RU"/>
              </w:rPr>
              <w:t xml:space="preserve">                    </w:t>
            </w:r>
            <w:r w:rsidR="0087267E">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 ____</w:t>
            </w:r>
            <w:r w:rsidR="00191721">
              <w:rPr>
                <w:rFonts w:ascii="Times New Roman" w:hAnsi="Times New Roman" w:cs="Times New Roman"/>
                <w:color w:val="auto"/>
                <w:lang w:eastAsia="ru-RU"/>
              </w:rPr>
              <w:t>___</w:t>
            </w:r>
            <w:r w:rsidRPr="009900AE">
              <w:rPr>
                <w:rFonts w:ascii="Times New Roman" w:hAnsi="Times New Roman" w:cs="Times New Roman"/>
                <w:color w:val="auto"/>
                <w:lang w:eastAsia="ru-RU"/>
              </w:rPr>
              <w:t>___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року</w:t>
            </w:r>
          </w:p>
          <w:p w:rsidR="0087267E" w:rsidRPr="009900AE" w:rsidRDefault="0087267E"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Управління Служби безпеки України </w:t>
            </w:r>
            <w:r>
              <w:rPr>
                <w:rFonts w:ascii="Times New Roman" w:hAnsi="Times New Roman" w:cs="Times New Roman"/>
                <w:color w:val="auto"/>
                <w:lang w:eastAsia="ru-RU"/>
              </w:rPr>
              <w:t xml:space="preserve">у Хмельницькій </w:t>
            </w:r>
            <w:r w:rsidRPr="009900AE">
              <w:rPr>
                <w:rFonts w:ascii="Times New Roman" w:hAnsi="Times New Roman" w:cs="Times New Roman"/>
                <w:color w:val="auto"/>
                <w:lang w:eastAsia="ru-RU"/>
              </w:rPr>
              <w:t>області,</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ЄДРПОУ </w:t>
            </w:r>
            <w:r w:rsidRPr="006369AD">
              <w:rPr>
                <w:rFonts w:ascii="Times New Roman" w:hAnsi="Times New Roman" w:cs="Times New Roman"/>
                <w:color w:val="auto"/>
                <w:lang w:eastAsia="ru-RU"/>
              </w:rPr>
              <w:t>20001</w:t>
            </w:r>
            <w:r w:rsidR="006369AD" w:rsidRPr="006369AD">
              <w:rPr>
                <w:rFonts w:ascii="Times New Roman" w:hAnsi="Times New Roman" w:cs="Times New Roman"/>
                <w:color w:val="auto"/>
                <w:lang w:eastAsia="ru-RU"/>
              </w:rPr>
              <w:t>734</w:t>
            </w:r>
            <w:r w:rsidRPr="009900AE">
              <w:rPr>
                <w:rFonts w:ascii="Times New Roman" w:hAnsi="Times New Roman" w:cs="Times New Roman"/>
                <w:color w:val="auto"/>
                <w:lang w:eastAsia="ru-RU"/>
              </w:rPr>
              <w:t xml:space="preserve">, місцезнаходження: м. </w:t>
            </w:r>
            <w:r>
              <w:rPr>
                <w:rFonts w:ascii="Times New Roman" w:hAnsi="Times New Roman" w:cs="Times New Roman"/>
                <w:color w:val="auto"/>
                <w:lang w:eastAsia="ru-RU"/>
              </w:rPr>
              <w:t>Хмельницький</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вул. Героїв Майдану, 19</w:t>
            </w:r>
            <w:r w:rsidRPr="009900AE">
              <w:rPr>
                <w:rFonts w:ascii="Times New Roman" w:hAnsi="Times New Roman" w:cs="Times New Roman"/>
                <w:color w:val="auto"/>
                <w:lang w:eastAsia="ru-RU"/>
              </w:rPr>
              <w:t xml:space="preserve">, в особі </w:t>
            </w:r>
            <w:r>
              <w:rPr>
                <w:rFonts w:ascii="Times New Roman" w:hAnsi="Times New Roman" w:cs="Times New Roman"/>
                <w:color w:val="auto"/>
                <w:lang w:eastAsia="ru-RU"/>
              </w:rPr>
              <w:t>____</w:t>
            </w:r>
            <w:r w:rsidR="0087267E">
              <w:rPr>
                <w:rFonts w:ascii="Times New Roman" w:hAnsi="Times New Roman" w:cs="Times New Roman"/>
                <w:color w:val="auto"/>
                <w:lang w:eastAsia="ru-RU"/>
              </w:rPr>
              <w:t>______________</w:t>
            </w:r>
            <w:r w:rsidRPr="009900AE">
              <w:rPr>
                <w:rFonts w:ascii="Times New Roman" w:hAnsi="Times New Roman" w:cs="Times New Roman"/>
                <w:color w:val="auto"/>
                <w:lang w:eastAsia="ru-RU"/>
              </w:rPr>
              <w:t xml:space="preserve">_____, діє на підставі ______________, далі іменоване Покупець, з однієї сторони, та </w:t>
            </w:r>
            <w:r>
              <w:rPr>
                <w:rFonts w:ascii="Times New Roman" w:hAnsi="Times New Roman" w:cs="Times New Roman"/>
                <w:color w:val="auto"/>
                <w:lang w:eastAsia="ru-RU"/>
              </w:rPr>
              <w:t xml:space="preserve">_______________ </w:t>
            </w:r>
            <w:r w:rsidRPr="009900AE">
              <w:rPr>
                <w:rFonts w:ascii="Times New Roman" w:hAnsi="Times New Roman" w:cs="Times New Roman"/>
                <w:color w:val="auto"/>
                <w:lang w:eastAsia="ru-RU"/>
              </w:rPr>
              <w:t>в ос</w:t>
            </w:r>
            <w:r w:rsidR="00191721">
              <w:rPr>
                <w:rFonts w:ascii="Times New Roman" w:hAnsi="Times New Roman" w:cs="Times New Roman"/>
                <w:color w:val="auto"/>
                <w:lang w:eastAsia="ru-RU"/>
              </w:rPr>
              <w:t>обі _______</w:t>
            </w:r>
            <w:r w:rsidR="0087267E">
              <w:rPr>
                <w:rFonts w:ascii="Times New Roman" w:hAnsi="Times New Roman" w:cs="Times New Roman"/>
                <w:color w:val="auto"/>
                <w:lang w:eastAsia="ru-RU"/>
              </w:rPr>
              <w:t>____</w:t>
            </w:r>
            <w:r w:rsidRPr="009900AE">
              <w:rPr>
                <w:rFonts w:ascii="Times New Roman" w:hAnsi="Times New Roman" w:cs="Times New Roman"/>
                <w:color w:val="auto"/>
                <w:lang w:eastAsia="ru-RU"/>
              </w:rPr>
              <w:t>____, ідентифікаційний номер: ________________, паспорт серії ____ номер _______, видани</w:t>
            </w:r>
            <w:r w:rsidR="00191721">
              <w:rPr>
                <w:rFonts w:ascii="Times New Roman" w:hAnsi="Times New Roman" w:cs="Times New Roman"/>
                <w:color w:val="auto"/>
                <w:lang w:eastAsia="ru-RU"/>
              </w:rPr>
              <w:t>й _______________________</w:t>
            </w:r>
            <w:r w:rsidRPr="009900AE">
              <w:rPr>
                <w:rFonts w:ascii="Times New Roman" w:hAnsi="Times New Roman" w:cs="Times New Roman"/>
                <w:color w:val="auto"/>
                <w:lang w:eastAsia="ru-RU"/>
              </w:rPr>
              <w:t>____, який зареєстрований у місті ____________, ___________ області, вулиця ___________ будинок ____, діє на підставі ______________________, далі іменований Продавець з другої сторони, а при спільному найменуванні Сторони, уклали цей Договір (далі Договір) про таке:</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 ПРЕДМЕТ ДОГОВОРУ</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 Предметом цього Договору є закупівля у 2016 році квартири (квартир) для військовослужбовців Управління Служби безпеки України </w:t>
            </w:r>
            <w:r>
              <w:rPr>
                <w:rFonts w:ascii="Times New Roman" w:hAnsi="Times New Roman" w:cs="Times New Roman"/>
                <w:color w:val="auto"/>
                <w:lang w:eastAsia="ru-RU"/>
              </w:rPr>
              <w:t>у Хмельницькій</w:t>
            </w:r>
            <w:r w:rsidRPr="009900AE">
              <w:rPr>
                <w:rFonts w:ascii="Times New Roman" w:hAnsi="Times New Roman" w:cs="Times New Roman"/>
                <w:color w:val="auto"/>
                <w:lang w:eastAsia="ru-RU"/>
              </w:rPr>
              <w:t xml:space="preserve"> області на вторинному ринку, яка здійснюється за рахунок Державного бюджету України. </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1.2. За цим Договором Продавець зобов’язується передати (продати) у власність Покупцю </w:t>
            </w:r>
            <w:r w:rsidRPr="000B6E31">
              <w:rPr>
                <w:rFonts w:ascii="Times New Roman" w:hAnsi="Times New Roman" w:cs="Times New Roman"/>
                <w:color w:val="auto"/>
                <w:lang w:eastAsia="ru-RU"/>
              </w:rPr>
              <w:t>з обов’язков</w:t>
            </w:r>
            <w:r w:rsidR="00636E34" w:rsidRPr="000B6E31">
              <w:rPr>
                <w:rFonts w:ascii="Times New Roman" w:hAnsi="Times New Roman" w:cs="Times New Roman"/>
                <w:color w:val="auto"/>
                <w:lang w:eastAsia="ru-RU"/>
              </w:rPr>
              <w:t>ою реєстрацією</w:t>
            </w:r>
            <w:r w:rsidRPr="000B6E31">
              <w:rPr>
                <w:rFonts w:ascii="Times New Roman" w:hAnsi="Times New Roman" w:cs="Times New Roman"/>
                <w:color w:val="auto"/>
                <w:lang w:eastAsia="ru-RU"/>
              </w:rPr>
              <w:t xml:space="preserve"> права власності на житло за Д</w:t>
            </w:r>
            <w:r w:rsidRPr="009900AE">
              <w:rPr>
                <w:rFonts w:ascii="Times New Roman" w:hAnsi="Times New Roman" w:cs="Times New Roman"/>
                <w:color w:val="auto"/>
                <w:lang w:eastAsia="ru-RU"/>
              </w:rPr>
              <w:t xml:space="preserve">ержавою України в особі Управління Служби безпеки України </w:t>
            </w:r>
            <w:r>
              <w:rPr>
                <w:rFonts w:ascii="Times New Roman" w:hAnsi="Times New Roman" w:cs="Times New Roman"/>
                <w:color w:val="auto"/>
                <w:lang w:eastAsia="ru-RU"/>
              </w:rPr>
              <w:t>у Хмельницькій</w:t>
            </w:r>
            <w:r w:rsidRPr="009900AE">
              <w:rPr>
                <w:rFonts w:ascii="Times New Roman" w:hAnsi="Times New Roman" w:cs="Times New Roman"/>
                <w:color w:val="auto"/>
                <w:lang w:eastAsia="ru-RU"/>
              </w:rPr>
              <w:t xml:space="preserve"> області квартиру (квартири) під номером __, що розташовані в будинку за номером по вулиці ______ в місті ___________, _____________ області, що складається з ____ кімнат, житловою площею ___ кв.м., загальною площею ____ кв.м. та належить Продавцю на підставі договору купівлі продажу (свідоцтва на право власності), посвідченого приватним нотаріусом _______ округу (виданого ____ міськрадою) _______року реєстровий </w:t>
            </w:r>
            <w:r w:rsidR="006C7AB5">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__, зареєстрованого ___________ БТІ ______ року, номер запису _______, реєстраційний </w:t>
            </w:r>
            <w:r w:rsidR="006C7AB5">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________, згідно витягу з Реєстру</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прав власності на нерухоме майно (встановленого зразку) про реєстрацію права власності на нерухоме майно виданого _______ року, </w:t>
            </w:r>
            <w:r w:rsidR="003640BD">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витягу _________, а Покупець зобов’язується прийняти цю квартиру (ці квартири) та сплатити за неї (них) грошову суму, </w:t>
            </w:r>
            <w:r w:rsidRPr="009900AE">
              <w:rPr>
                <w:rFonts w:ascii="Times New Roman" w:hAnsi="Times New Roman" w:cs="Times New Roman"/>
                <w:color w:val="auto"/>
                <w:lang w:eastAsia="ru-RU"/>
              </w:rPr>
              <w:lastRenderedPageBreak/>
              <w:t>визначену в п. 3.1 Договору.</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1.3. Продавець стверджує (визнає), що зазначена квартира (квартири) на момент укладання цього Договору нікому не продана, не подарована, іншим особам не відчужена, не заставлена, під забороною відчуження (арештом), в податковій заставі вона не перебуває, прав щодо неї у третіх осіб як в межах, так і за межами України немає. Продавець гарантує, що прихованих недоліків об’єкти нерухомості, що відчужуються, не мають, якість житла відповідає вимогам державних будівельних норм України (ДБН). Квартира (квартири) готова під заселення. Заборгованості по комунальних, інших платежах та платежах за теплову та електроенергію немає. </w:t>
            </w:r>
            <w:r>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9900AE">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Вказане підтверджується витягами з Єдиного реєстру заборон</w:t>
            </w:r>
            <w:r>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1.4. Відчужувана квартира (квартири) 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1.5 Кількість квартир може бути зменшено залежно від реального фінансування видатків. </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2. ЯКІСТЬ ТОВАРІВ, РОБІТ</w:t>
            </w:r>
          </w:p>
          <w:p w:rsidR="00DC3824" w:rsidRPr="009900AE" w:rsidRDefault="00DC3824"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ЧИ ПОСЛУГ</w:t>
            </w:r>
          </w:p>
          <w:p w:rsidR="00DC3824" w:rsidRPr="009900AE" w:rsidRDefault="00DC3824" w:rsidP="0056367D">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2.1 Продавець зобов’язується передати квартиру (квартири) Покупцю у стані, що відповідає санітарним нормам щодо житлових приміщень  і умовам цього Договору, а також ключі від квартири (квартир) та правовстановлюючі документи.</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2.2. Продавець зобов’язується попередити Покупця про</w:t>
            </w:r>
            <w:r w:rsidR="001E636A">
              <w:rPr>
                <w:rFonts w:ascii="Times New Roman" w:hAnsi="Times New Roman" w:cs="Times New Roman"/>
                <w:color w:val="auto"/>
                <w:lang w:eastAsia="ru-RU"/>
              </w:rPr>
              <w:t xml:space="preserve"> всі відомі йому недоліки майна, з</w:t>
            </w:r>
            <w:r w:rsidRPr="009900AE">
              <w:rPr>
                <w:rFonts w:ascii="Times New Roman" w:hAnsi="Times New Roman" w:cs="Times New Roman"/>
                <w:color w:val="auto"/>
                <w:lang w:eastAsia="ru-RU"/>
              </w:rPr>
              <w:t>а власні кошти усунути приховані недоліки, виявлені Покупцем протягом трьох років.</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3. ЦІНА ДОГОВОРУ</w:t>
            </w:r>
          </w:p>
          <w:p w:rsidR="00DC3824" w:rsidRPr="009900AE" w:rsidRDefault="00DC3824" w:rsidP="0056367D">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3.1 Ціна цього Договору за __ квартир становить – _____________ грн. ___ коп., із розрахунку ___________ грн. за 1</w:t>
            </w:r>
            <w:r w:rsidR="009A738D">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кв.м. загальної площі відчужуваної квартири. Вартість </w:t>
            </w:r>
            <w:r w:rsidR="009A738D">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1 кв.м. загальної площі квартир є фіксованою. Фіксована вартість </w:t>
            </w:r>
            <w:smartTag w:uri="urn:schemas-microsoft-com:office:smarttags" w:element="metricconverter">
              <w:smartTagPr>
                <w:attr w:name="ProductID" w:val="1 кв. м"/>
              </w:smartTagPr>
              <w:r w:rsidRPr="009900AE">
                <w:rPr>
                  <w:rFonts w:ascii="Times New Roman" w:hAnsi="Times New Roman" w:cs="Times New Roman"/>
                  <w:color w:val="auto"/>
                  <w:lang w:eastAsia="ru-RU"/>
                </w:rPr>
                <w:t>1 кв. м</w:t>
              </w:r>
            </w:smartTag>
            <w:r w:rsidRPr="009900AE">
              <w:rPr>
                <w:rFonts w:ascii="Times New Roman" w:hAnsi="Times New Roman" w:cs="Times New Roman"/>
                <w:color w:val="auto"/>
                <w:lang w:eastAsia="ru-RU"/>
              </w:rPr>
              <w:t xml:space="preserve"> загальної площі житла є твердою (незмінною).</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3.2 Загальна площа квартир складає _______кв. метрів.</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3.3 Ціна цього Договору може бути зменшена за взаємною згодою Сторін.</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4.ПОРЯДОК ЗДІЙСНЕННЯ ОПЛАТИ</w:t>
            </w:r>
          </w:p>
          <w:p w:rsidR="00DC3824" w:rsidRPr="009900AE" w:rsidRDefault="00DC3824" w:rsidP="0056367D">
            <w:pPr>
              <w:widowControl/>
              <w:jc w:val="center"/>
              <w:rPr>
                <w:rFonts w:ascii="Times New Roman" w:hAnsi="Times New Roman" w:cs="Times New Roman"/>
                <w:color w:val="auto"/>
                <w:lang w:eastAsia="ru-RU"/>
              </w:rPr>
            </w:pPr>
          </w:p>
          <w:p w:rsidR="00DC3824"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 Фінансування придбання житла здійснюється за рахунок коштів Державного бюджету України на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рік</w:t>
            </w:r>
            <w:r w:rsidRPr="009900AE">
              <w:rPr>
                <w:rFonts w:ascii="Times New Roman" w:hAnsi="Times New Roman" w:cs="Times New Roman"/>
                <w:color w:val="auto"/>
                <w:lang w:eastAsia="ru-RU"/>
              </w:rPr>
              <w:t>, що відповідає бюджетним призначенням, лише в межах цих бюджетних призначень, та при наявності на казначейському рахунку Покупця відповідних коштів в сумі ______________</w:t>
            </w:r>
            <w:r w:rsidR="007408D0">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(прописом) гривень, у тому числі: </w:t>
            </w:r>
            <w:r w:rsidRPr="00C64253">
              <w:rPr>
                <w:rFonts w:ascii="Times New Roman" w:hAnsi="Times New Roman" w:cs="Times New Roman"/>
                <w:color w:val="auto"/>
                <w:lang w:eastAsia="ru-RU"/>
              </w:rPr>
              <w:t>за рахунок загального фонду</w:t>
            </w:r>
            <w:r w:rsidRPr="009900AE">
              <w:rPr>
                <w:rFonts w:ascii="Times New Roman" w:hAnsi="Times New Roman" w:cs="Times New Roman"/>
                <w:color w:val="auto"/>
                <w:lang w:eastAsia="ru-RU"/>
              </w:rPr>
              <w:t xml:space="preserve"> в сумі ______________(прописом) гривень</w:t>
            </w:r>
            <w:r>
              <w:rPr>
                <w:rFonts w:ascii="Times New Roman" w:hAnsi="Times New Roman" w:cs="Times New Roman"/>
                <w:color w:val="auto"/>
                <w:lang w:eastAsia="ru-RU"/>
              </w:rPr>
              <w:t>.</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Перерахування грошових коштів, що склад</w:t>
            </w:r>
            <w:r>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ють 100 відсотків вартості предмету договору, що дорівнює сумі __________ грн., здійснюється після </w:t>
            </w:r>
            <w:r>
              <w:rPr>
                <w:rFonts w:ascii="Times New Roman" w:hAnsi="Times New Roman" w:cs="Times New Roman"/>
                <w:color w:val="auto"/>
                <w:lang w:eastAsia="ru-RU"/>
              </w:rPr>
              <w:t xml:space="preserve">реєстрації права власності на нерухоме майно за державою в особі Управління Служби безпеки України у Хмельницькій області та </w:t>
            </w:r>
            <w:r w:rsidRPr="009900AE">
              <w:rPr>
                <w:rFonts w:ascii="Times New Roman" w:hAnsi="Times New Roman" w:cs="Times New Roman"/>
                <w:color w:val="auto"/>
                <w:lang w:eastAsia="ru-RU"/>
              </w:rPr>
              <w:t xml:space="preserve">надання </w:t>
            </w:r>
            <w:r>
              <w:rPr>
                <w:rFonts w:ascii="Times New Roman" w:hAnsi="Times New Roman" w:cs="Times New Roman"/>
                <w:color w:val="auto"/>
                <w:lang w:eastAsia="ru-RU"/>
              </w:rPr>
              <w:t xml:space="preserve">Покупцю </w:t>
            </w:r>
            <w:r w:rsidRPr="009900AE">
              <w:rPr>
                <w:rFonts w:ascii="Times New Roman" w:hAnsi="Times New Roman" w:cs="Times New Roman"/>
                <w:color w:val="auto"/>
                <w:lang w:eastAsia="ru-RU"/>
              </w:rPr>
              <w:t xml:space="preserve">Витягу про реєстрацію права власності на нерухоме майно, але не пізніше </w:t>
            </w:r>
            <w:r w:rsidR="00494E8B">
              <w:rPr>
                <w:rFonts w:ascii="Times New Roman" w:hAnsi="Times New Roman" w:cs="Times New Roman"/>
                <w:color w:val="auto"/>
                <w:lang w:eastAsia="ru-RU"/>
              </w:rPr>
              <w:t>29 грудня</w:t>
            </w:r>
            <w:r w:rsidRPr="008A56C5">
              <w:rPr>
                <w:rFonts w:ascii="Times New Roman" w:hAnsi="Times New Roman" w:cs="Times New Roman"/>
                <w:color w:val="auto"/>
                <w:lang w:eastAsia="ru-RU"/>
              </w:rPr>
              <w:t xml:space="preserve"> 201</w:t>
            </w:r>
            <w:r>
              <w:rPr>
                <w:rFonts w:ascii="Times New Roman" w:hAnsi="Times New Roman" w:cs="Times New Roman"/>
                <w:color w:val="auto"/>
                <w:lang w:eastAsia="ru-RU"/>
              </w:rPr>
              <w:t>6</w:t>
            </w:r>
            <w:r w:rsidRPr="008A56C5">
              <w:rPr>
                <w:rFonts w:ascii="Times New Roman" w:hAnsi="Times New Roman" w:cs="Times New Roman"/>
                <w:color w:val="auto"/>
                <w:lang w:eastAsia="ru-RU"/>
              </w:rPr>
              <w:t xml:space="preserve"> року.</w:t>
            </w:r>
          </w:p>
          <w:p w:rsidR="00DC3824"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 на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рік.</w:t>
            </w:r>
          </w:p>
          <w:p w:rsidR="00DC3824" w:rsidRPr="00FA06E9" w:rsidRDefault="00DC3824"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DC3824" w:rsidRPr="00FA06E9" w:rsidRDefault="00DC3824" w:rsidP="00774763">
            <w:pPr>
              <w:widowControl/>
              <w:jc w:val="both"/>
              <w:rPr>
                <w:rFonts w:ascii="Times New Roman" w:hAnsi="Times New Roman" w:cs="Times New Roman"/>
                <w:color w:val="auto"/>
                <w:lang w:eastAsia="ru-RU"/>
              </w:rPr>
            </w:pPr>
          </w:p>
          <w:p w:rsidR="00DC3824" w:rsidRPr="00FA06E9" w:rsidRDefault="00DC3824" w:rsidP="00774763">
            <w:pPr>
              <w:widowControl/>
              <w:jc w:val="both"/>
              <w:rPr>
                <w:rFonts w:ascii="Times New Roman" w:hAnsi="Times New Roman" w:cs="Times New Roman"/>
                <w:color w:val="auto"/>
                <w:lang w:eastAsia="ru-RU"/>
              </w:rPr>
            </w:pPr>
          </w:p>
          <w:p w:rsidR="00DC3824" w:rsidRPr="00FA06E9" w:rsidRDefault="00DC3824"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5. ПОСТАВКА ТОВАРІВ</w:t>
            </w:r>
          </w:p>
          <w:p w:rsidR="00DC3824" w:rsidRPr="00FA06E9" w:rsidRDefault="00DC3824"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(передача квартир)</w:t>
            </w:r>
          </w:p>
          <w:p w:rsidR="00DC3824" w:rsidRPr="00FA06E9" w:rsidRDefault="00DC3824" w:rsidP="00772B4B">
            <w:pPr>
              <w:widowControl/>
              <w:jc w:val="center"/>
              <w:rPr>
                <w:rFonts w:ascii="Times New Roman" w:hAnsi="Times New Roman" w:cs="Times New Roman"/>
                <w:color w:val="auto"/>
                <w:lang w:eastAsia="ru-RU"/>
              </w:rPr>
            </w:pPr>
          </w:p>
          <w:p w:rsidR="00DC3824" w:rsidRPr="000B6E31" w:rsidRDefault="00DC3824"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5.1</w:t>
            </w:r>
            <w:r w:rsidRPr="000B6E31">
              <w:rPr>
                <w:rFonts w:ascii="Times New Roman" w:hAnsi="Times New Roman" w:cs="Times New Roman"/>
                <w:color w:val="auto"/>
                <w:lang w:eastAsia="ru-RU"/>
              </w:rPr>
              <w:t>. Передача Продавцем вказаних у цьому Договорі квартир Покупцю здійснюється з оформленням акт</w:t>
            </w:r>
            <w:r w:rsidR="00FA5F56" w:rsidRPr="000B6E31">
              <w:rPr>
                <w:rFonts w:ascii="Times New Roman" w:hAnsi="Times New Roman" w:cs="Times New Roman"/>
                <w:color w:val="auto"/>
                <w:lang w:eastAsia="ru-RU"/>
              </w:rPr>
              <w:t xml:space="preserve">у приймання - передачі квартир </w:t>
            </w:r>
            <w:r w:rsidRPr="000B6E31">
              <w:rPr>
                <w:rFonts w:ascii="Times New Roman" w:hAnsi="Times New Roman" w:cs="Times New Roman"/>
                <w:color w:val="auto"/>
                <w:lang w:eastAsia="ru-RU"/>
              </w:rPr>
              <w:t>та обов’язково</w:t>
            </w:r>
            <w:r w:rsidR="008C5F82" w:rsidRPr="000B6E31">
              <w:rPr>
                <w:rFonts w:ascii="Times New Roman" w:hAnsi="Times New Roman" w:cs="Times New Roman"/>
                <w:color w:val="auto"/>
                <w:lang w:eastAsia="ru-RU"/>
              </w:rPr>
              <w:t>ї</w:t>
            </w:r>
            <w:r w:rsidRPr="000B6E31">
              <w:rPr>
                <w:rFonts w:ascii="Times New Roman" w:hAnsi="Times New Roman" w:cs="Times New Roman"/>
                <w:color w:val="auto"/>
                <w:lang w:eastAsia="ru-RU"/>
              </w:rPr>
              <w:t xml:space="preserve"> </w:t>
            </w:r>
            <w:r w:rsidR="008C5F82" w:rsidRPr="000B6E31">
              <w:rPr>
                <w:rFonts w:ascii="Times New Roman" w:hAnsi="Times New Roman" w:cs="Times New Roman"/>
                <w:color w:val="auto"/>
                <w:lang w:eastAsia="ru-RU"/>
              </w:rPr>
              <w:t>реєстрації</w:t>
            </w:r>
            <w:r w:rsidRPr="000B6E31">
              <w:rPr>
                <w:rFonts w:ascii="Times New Roman" w:hAnsi="Times New Roman" w:cs="Times New Roman"/>
                <w:color w:val="auto"/>
                <w:lang w:eastAsia="ru-RU"/>
              </w:rPr>
              <w:t xml:space="preserve"> права власності на квартири за Державою в особі Управління Служби безпеки України у Хмельницькій області.</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5.2. Квартира (квартири), що передаються, розташовані за адресою:____________.</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6. ПРАВА ТА ОБОВ’ЯЗКИ СТОРІН</w:t>
            </w:r>
          </w:p>
          <w:p w:rsidR="00DC3824" w:rsidRPr="009900AE" w:rsidRDefault="00DC3824" w:rsidP="00772B4B">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 Обов’язки Продавця:</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6.1.2. Попередити Покупця про всі відомі йому недоліки майна. За власні кошти усунути приховані недоліки, виявлені Покупцем протягом трьох років.</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6.1.3. Оформити за довіреністю Покупця за власний рахунок придбане Покупцем нерухоме майно, відповідно до умов цього Договору, у власність Держави в строк до ______________ 201</w:t>
            </w:r>
            <w:r>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 xml:space="preserve">року та передати Витяг про реєстрацію </w:t>
            </w:r>
            <w:r w:rsidRPr="009900AE">
              <w:rPr>
                <w:rFonts w:ascii="Times New Roman" w:hAnsi="Times New Roman" w:cs="Times New Roman"/>
                <w:color w:val="auto"/>
                <w:lang w:eastAsia="ru-RU"/>
              </w:rPr>
              <w:lastRenderedPageBreak/>
              <w:t>права власності на нерухоме майно встановленого зразку Покупцю.</w:t>
            </w:r>
          </w:p>
          <w:p w:rsidR="00DC3824"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 Права Продавця:</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6.2.1. Вимагати сплати встановленої ціни Договору.</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DC3824"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 Обов’язки Покупця:</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6.3.1. Сплатити за квартиру (квартири) ціну, встановлену Договором.</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6.3.2. Прийняти квартиру (квартири)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 Права Покупця:</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6.4.1. Вимагати від Продавця усунення прихованих недоліків, виявлених Покупцем протягом трьох років.</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7. ВІДПОВІДАЛЬНІСТЬ СТОРІН</w:t>
            </w:r>
          </w:p>
          <w:p w:rsidR="00DC3824" w:rsidRPr="009900AE" w:rsidRDefault="00DC3824" w:rsidP="00772B4B">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7.1. За невиконання визначених Договором зобов’язань і умов та за зміну або розірвання його в односторонньому порядку Сторони несуть відповідальність, передбачену чинним законодавством України і Договором.</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7.2. Продавець за несвоєчасне виконання взятих на себе зобов'язань за Договором, а саме: порушення строків передачі квартир Покупцю з оформленням права власності за </w:t>
            </w:r>
            <w:r>
              <w:rPr>
                <w:rFonts w:ascii="Times New Roman" w:hAnsi="Times New Roman" w:cs="Times New Roman"/>
                <w:color w:val="auto"/>
                <w:lang w:eastAsia="ru-RU"/>
              </w:rPr>
              <w:t xml:space="preserve">Управлінням Служби безпеки України у Хмельницькій області </w:t>
            </w:r>
            <w:r w:rsidRPr="009900AE">
              <w:rPr>
                <w:rFonts w:ascii="Times New Roman" w:hAnsi="Times New Roman" w:cs="Times New Roman"/>
                <w:color w:val="auto"/>
                <w:lang w:eastAsia="ru-RU"/>
              </w:rPr>
              <w:t xml:space="preserve">сплачує пеню в </w:t>
            </w:r>
            <w:r>
              <w:rPr>
                <w:rFonts w:ascii="Times New Roman" w:hAnsi="Times New Roman" w:cs="Times New Roman"/>
                <w:color w:val="auto"/>
                <w:lang w:eastAsia="ru-RU"/>
              </w:rPr>
              <w:t xml:space="preserve">розмірі </w:t>
            </w:r>
            <w:r w:rsidRPr="009900AE">
              <w:rPr>
                <w:rFonts w:ascii="Times New Roman" w:hAnsi="Times New Roman" w:cs="Times New Roman"/>
                <w:color w:val="auto"/>
                <w:lang w:eastAsia="ru-RU"/>
              </w:rPr>
              <w:t>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 відшкодовує понесені Покупцем збитки понад сплати пені у повному обсязі.</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7.3. За односторонню відмову від виконання зобов’язань за цим Договором Продавець сплачує штраф у розмірі 20 відсотків від суми невиконаного зобов’язання. </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7.4. Якщо через рішення судів чи з інших підстав квартири, які Продавець за Договором зобов'язаний передати, передає або вже передав Покупцю в державну власність, підлягають вилученню, Продавець зобов’язаний повернути Покупцю суму перерахованих Покупцем Продавцю за Договором грошових коштів повністю (або відповідну їх частку) з урахуванням рівня інфляції за період від дня перерахування </w:t>
            </w:r>
            <w:r w:rsidRPr="009900AE">
              <w:rPr>
                <w:rFonts w:ascii="Times New Roman" w:hAnsi="Times New Roman" w:cs="Times New Roman"/>
                <w:color w:val="auto"/>
                <w:lang w:eastAsia="ru-RU"/>
              </w:rPr>
              <w:lastRenderedPageBreak/>
              <w:t>цих коштів Покупцем на розрахунковий рахунок Продавця до дня повернення цих коштів Покупцю.</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7.5. Продавець відшкодовує понесені Покупцю збитки понад сплати штрафу у повному обсязі.</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7.6. 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7.7. Сторони домовились, що погоджений розмір збитків, а також неустойки, який підлягає відшкодуванню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8. ОБСТАВИНИ НЕПЕРЕБОРНОЇ СИЛИ</w:t>
            </w:r>
          </w:p>
          <w:p w:rsidR="00DC3824" w:rsidRPr="009900AE" w:rsidRDefault="00DC3824" w:rsidP="00772B4B">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8.1. Жодна зі Сторін не буде нести відповідальність за повне або часткове невиконання взятих на себе за Договором обов’язків, якщо невиконання їх стало наслідком дії обставин непереборної сили (форс</w:t>
            </w:r>
            <w:r>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мажорних обставин). 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 , якщо їх неможливо було усунути діями Сторін. </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8.2. Документ, що підтверджує факт настання форс-мажорних обставин, є лист Міністерства регіонального розвитку та будівництва України або Міністерства надзвичайних ситуацій України.</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8.6. Сплата штрафних санкцій та відшкодування збитків не звільняє Сторони від виконання зобов’язань за Договором.</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8.7. У разі внесення змін до законодавства України або прийняття відповідних рішень центральними органами державної влади, які роблять неможливими фінансування Договору, </w:t>
            </w:r>
            <w:r>
              <w:rPr>
                <w:rFonts w:ascii="Times New Roman" w:hAnsi="Times New Roman" w:cs="Times New Roman"/>
                <w:color w:val="auto"/>
                <w:lang w:eastAsia="ru-RU"/>
              </w:rPr>
              <w:t>Сторон</w:t>
            </w:r>
            <w:r w:rsidRPr="009900AE">
              <w:rPr>
                <w:rFonts w:ascii="Times New Roman" w:hAnsi="Times New Roman" w:cs="Times New Roman"/>
                <w:color w:val="auto"/>
                <w:lang w:eastAsia="ru-RU"/>
              </w:rPr>
              <w:t xml:space="preserve">и домовляються за взаємною згодою внести </w:t>
            </w:r>
            <w:r w:rsidRPr="009900AE">
              <w:rPr>
                <w:rFonts w:ascii="Times New Roman" w:hAnsi="Times New Roman" w:cs="Times New Roman"/>
                <w:color w:val="auto"/>
                <w:lang w:eastAsia="ru-RU"/>
              </w:rPr>
              <w:lastRenderedPageBreak/>
              <w:t>зміни або розірвати Договір.</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9 . ВИРІШЕННЯ СПОРІВ</w:t>
            </w:r>
          </w:p>
          <w:p w:rsidR="00DC3824" w:rsidRPr="009900AE" w:rsidRDefault="00DC3824" w:rsidP="008438A9">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 консультацій.</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 </w:t>
            </w:r>
          </w:p>
          <w:p w:rsidR="00DC3824" w:rsidRPr="009900AE" w:rsidRDefault="00DC3824"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10. СТРОК ДІЇ ДОГОВОРУ</w:t>
            </w:r>
          </w:p>
          <w:p w:rsidR="00DC3824" w:rsidRPr="009900AE" w:rsidRDefault="00DC3824" w:rsidP="008438A9">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10.1. Договір набирає чинності з моменту нотаріального посвідчення та діє до 31 грудня 2016 року. </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Pr>
                <w:rFonts w:ascii="Times New Roman" w:hAnsi="Times New Roman" w:cs="Times New Roman"/>
                <w:color w:val="auto"/>
                <w:lang w:eastAsia="ru-RU"/>
              </w:rPr>
              <w:t>а _____________, _______________________</w:t>
            </w:r>
            <w:r w:rsidRPr="009900AE">
              <w:rPr>
                <w:rFonts w:ascii="Times New Roman" w:hAnsi="Times New Roman" w:cs="Times New Roman"/>
                <w:color w:val="auto"/>
                <w:lang w:eastAsia="ru-RU"/>
              </w:rPr>
              <w:t>нотаріального округу, а інші, викладені на бланках нотаріальних документів - для Покупця та Продавця.</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11. ІНШІ УМОВИ</w:t>
            </w:r>
          </w:p>
          <w:p w:rsidR="00DC3824" w:rsidRPr="009900AE" w:rsidRDefault="00DC3824" w:rsidP="008438A9">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11.1. Договір укладено на підставі рішення комісії </w:t>
            </w:r>
            <w:r>
              <w:rPr>
                <w:rFonts w:ascii="Times New Roman" w:hAnsi="Times New Roman" w:cs="Times New Roman"/>
                <w:color w:val="auto"/>
                <w:lang w:eastAsia="ru-RU"/>
              </w:rPr>
              <w:t>Управління Служби безпеки України у Хмельницькій області для проведення конкурсу на</w:t>
            </w:r>
            <w:r w:rsidRPr="009900AE">
              <w:rPr>
                <w:rFonts w:ascii="Times New Roman" w:hAnsi="Times New Roman" w:cs="Times New Roman"/>
                <w:color w:val="auto"/>
                <w:lang w:eastAsia="ru-RU"/>
              </w:rPr>
              <w:t xml:space="preserve"> закупівл</w:t>
            </w:r>
            <w:r>
              <w:rPr>
                <w:rFonts w:ascii="Times New Roman" w:hAnsi="Times New Roman" w:cs="Times New Roman"/>
                <w:color w:val="auto"/>
                <w:lang w:eastAsia="ru-RU"/>
              </w:rPr>
              <w:t>ю</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житла для військовослужбовців </w:t>
            </w:r>
            <w:r w:rsidRPr="009900AE">
              <w:rPr>
                <w:rFonts w:ascii="Times New Roman" w:hAnsi="Times New Roman" w:cs="Times New Roman"/>
                <w:color w:val="auto"/>
                <w:lang w:eastAsia="ru-RU"/>
              </w:rPr>
              <w:t>(витяг з протоколу засідання конкурсної комісії від _________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____).</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11.2. Договір укладено згідно Цивільного кодексу України, </w:t>
            </w:r>
            <w:r>
              <w:rPr>
                <w:rFonts w:ascii="Times New Roman" w:hAnsi="Times New Roman" w:cs="Times New Roman"/>
                <w:color w:val="auto"/>
                <w:lang w:eastAsia="ru-RU"/>
              </w:rPr>
              <w:t xml:space="preserve">Господарського кодексу України </w:t>
            </w:r>
            <w:r w:rsidRPr="009900AE">
              <w:rPr>
                <w:rFonts w:ascii="Times New Roman" w:hAnsi="Times New Roman" w:cs="Times New Roman"/>
                <w:color w:val="auto"/>
                <w:lang w:eastAsia="ru-RU"/>
              </w:rPr>
              <w:t xml:space="preserve">та інших чинних нормативно - правових актів України (Державних будівельних норм, правил, стандартів тощо). </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11.3. При внесенні змін до Договору Покупець має право вимагати від Продавця передачі житла на вартість фактично внесених ним коштів або вимагати повернення вкладених Покупцем коштів.</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11.4. Право власності на придбане нерухоме майно (квартири) виникає у Покупця з моменту державної реєстрації права власності.</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11.7.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12. ДОДАТКИ ДО ДОГОВОРУ</w:t>
            </w:r>
          </w:p>
          <w:p w:rsidR="00DC3824" w:rsidRPr="009900AE" w:rsidRDefault="00DC3824" w:rsidP="008438A9">
            <w:pPr>
              <w:widowControl/>
              <w:jc w:val="center"/>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 xml:space="preserve">12.1. Копія витягу з протоколу засідання конкурсної комісії від </w:t>
            </w:r>
            <w:r>
              <w:rPr>
                <w:rFonts w:ascii="Times New Roman" w:hAnsi="Times New Roman" w:cs="Times New Roman"/>
                <w:color w:val="auto"/>
                <w:lang w:eastAsia="ru-RU"/>
              </w:rPr>
              <w:t>__.__.2016</w:t>
            </w:r>
            <w:r w:rsidRPr="009900AE">
              <w:rPr>
                <w:rFonts w:ascii="Times New Roman" w:hAnsi="Times New Roman" w:cs="Times New Roman"/>
                <w:color w:val="auto"/>
                <w:lang w:eastAsia="ru-RU"/>
              </w:rPr>
              <w:t xml:space="preserve"> року </w:t>
            </w:r>
            <w:r>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_______ (Додаток 1).</w:t>
            </w:r>
          </w:p>
          <w:p w:rsidR="00DC3824" w:rsidRPr="009900AE" w:rsidRDefault="00DC3824" w:rsidP="00774763">
            <w:pPr>
              <w:widowControl/>
              <w:jc w:val="both"/>
              <w:rPr>
                <w:rFonts w:ascii="Times New Roman" w:hAnsi="Times New Roman" w:cs="Times New Roman"/>
                <w:color w:val="auto"/>
                <w:lang w:eastAsia="ru-RU"/>
              </w:rPr>
            </w:pPr>
          </w:p>
          <w:p w:rsidR="00DC3824" w:rsidRPr="009900AE" w:rsidRDefault="00DC3824"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МІСЦЕЗНАХОДЖЕННЯ ТА БАНКІВСЬКІ РЕКВІЗИТИ СТОРІН</w:t>
            </w:r>
          </w:p>
          <w:p w:rsidR="0057391C" w:rsidRDefault="00DC3824" w:rsidP="0047382E">
            <w:pPr>
              <w:pStyle w:val="a5"/>
              <w:shd w:val="clear" w:color="auto" w:fill="auto"/>
              <w:spacing w:before="0" w:after="360" w:line="278" w:lineRule="exact"/>
              <w:ind w:firstLine="0"/>
              <w:rPr>
                <w:lang w:val="uk-UA" w:eastAsia="ru-RU"/>
              </w:rPr>
            </w:pPr>
            <w:r>
              <w:rPr>
                <w:lang w:val="uk-UA" w:eastAsia="ru-RU"/>
              </w:rPr>
              <w:t xml:space="preserve">              </w:t>
            </w:r>
            <w:r w:rsidRPr="009900AE">
              <w:rPr>
                <w:lang w:eastAsia="ru-RU"/>
              </w:rPr>
              <w:t xml:space="preserve">Продавець </w:t>
            </w:r>
            <w:r>
              <w:rPr>
                <w:lang w:val="uk-UA" w:eastAsia="ru-RU"/>
              </w:rPr>
              <w:t xml:space="preserve">                                                                 </w:t>
            </w:r>
            <w:r w:rsidRPr="009900AE">
              <w:rPr>
                <w:lang w:eastAsia="ru-RU"/>
              </w:rPr>
              <w:t>Покупець</w:t>
            </w:r>
          </w:p>
          <w:p w:rsidR="00DC3824" w:rsidRPr="008C3A41" w:rsidRDefault="00DC3824" w:rsidP="0047382E">
            <w:pPr>
              <w:pStyle w:val="a5"/>
              <w:shd w:val="clear" w:color="auto" w:fill="auto"/>
              <w:spacing w:before="0" w:after="360" w:line="278" w:lineRule="exact"/>
              <w:ind w:firstLine="0"/>
              <w:rPr>
                <w:color w:val="000000"/>
                <w:sz w:val="24"/>
                <w:szCs w:val="24"/>
                <w:lang w:val="uk-UA" w:eastAsia="uk-UA"/>
              </w:rPr>
            </w:pPr>
          </w:p>
        </w:tc>
      </w:tr>
      <w:tr w:rsidR="00DC3824" w:rsidRPr="009900AE">
        <w:tc>
          <w:tcPr>
            <w:tcW w:w="0" w:type="auto"/>
            <w:gridSpan w:val="2"/>
            <w:shd w:val="clear" w:color="auto" w:fill="auto"/>
          </w:tcPr>
          <w:p w:rsidR="00DC3824" w:rsidRPr="009900AE" w:rsidRDefault="00DC3824" w:rsidP="008C3A41">
            <w:pPr>
              <w:pStyle w:val="a5"/>
              <w:shd w:val="clear" w:color="auto" w:fill="auto"/>
              <w:spacing w:before="0"/>
              <w:ind w:firstLine="0"/>
              <w:jc w:val="left"/>
              <w:rPr>
                <w:sz w:val="24"/>
                <w:szCs w:val="24"/>
                <w:lang w:val="uk-UA"/>
              </w:rPr>
            </w:pPr>
            <w:r w:rsidRPr="009900AE">
              <w:rPr>
                <w:sz w:val="24"/>
                <w:szCs w:val="24"/>
                <w:lang w:val="uk-UA"/>
              </w:rPr>
              <w:lastRenderedPageBreak/>
              <w:t xml:space="preserve">23. </w:t>
            </w:r>
            <w:r w:rsidRPr="009900AE">
              <w:rPr>
                <w:rStyle w:val="a4"/>
                <w:sz w:val="24"/>
                <w:szCs w:val="24"/>
                <w:lang w:val="uk-UA"/>
              </w:rPr>
              <w:t>Дії замовника при відмові переможця конкурсу підписати договір про закупівл</w:t>
            </w:r>
            <w:r>
              <w:rPr>
                <w:rStyle w:val="a4"/>
                <w:sz w:val="24"/>
                <w:szCs w:val="24"/>
                <w:lang w:val="uk-UA"/>
              </w:rPr>
              <w:t>ю</w:t>
            </w:r>
          </w:p>
        </w:tc>
        <w:tc>
          <w:tcPr>
            <w:tcW w:w="0" w:type="auto"/>
            <w:gridSpan w:val="2"/>
            <w:shd w:val="clear" w:color="auto" w:fill="auto"/>
          </w:tcPr>
          <w:p w:rsidR="00DC3824" w:rsidRPr="009900AE" w:rsidRDefault="00DC3824" w:rsidP="005A289E">
            <w:pPr>
              <w:pStyle w:val="a5"/>
              <w:shd w:val="clear" w:color="auto" w:fill="auto"/>
              <w:spacing w:before="0"/>
              <w:ind w:firstLine="0"/>
              <w:rPr>
                <w:sz w:val="24"/>
                <w:szCs w:val="24"/>
                <w:lang w:val="uk-UA"/>
              </w:rPr>
            </w:pPr>
            <w:r w:rsidRPr="009900AE">
              <w:rPr>
                <w:rStyle w:val="a4"/>
                <w:color w:val="000000"/>
                <w:sz w:val="24"/>
                <w:szCs w:val="24"/>
                <w:lang w:val="uk-UA" w:eastAsia="uk-UA"/>
              </w:rPr>
              <w:t xml:space="preserve">     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Pr="009900AE">
              <w:rPr>
                <w:rStyle w:val="a4"/>
                <w:color w:val="000000"/>
                <w:sz w:val="24"/>
                <w:szCs w:val="24"/>
                <w:lang w:val="uk-UA"/>
              </w:rPr>
              <w:t xml:space="preserve">термін, </w:t>
            </w:r>
            <w:r w:rsidRPr="009900AE">
              <w:rPr>
                <w:rStyle w:val="a4"/>
                <w:color w:val="000000"/>
                <w:sz w:val="24"/>
                <w:szCs w:val="24"/>
                <w:lang w:val="uk-UA" w:eastAsia="uk-UA"/>
              </w:rPr>
              <w:t xml:space="preserve">визначений цією документацією, Замовник може відмінити конкурс, або повторно визначає найбільш економічно вигідну конкурсну пропозицію з тих, термін дії яких ще не </w:t>
            </w:r>
            <w:r w:rsidRPr="009900AE">
              <w:rPr>
                <w:color w:val="000000"/>
                <w:sz w:val="24"/>
                <w:szCs w:val="24"/>
                <w:lang w:val="uk-UA" w:eastAsia="uk-UA"/>
              </w:rPr>
              <w:t>минув.</w:t>
            </w:r>
          </w:p>
        </w:tc>
      </w:tr>
    </w:tbl>
    <w:p w:rsidR="00446930" w:rsidRPr="009900AE" w:rsidRDefault="00446930" w:rsidP="005D4E89">
      <w:pPr>
        <w:pStyle w:val="a5"/>
        <w:shd w:val="clear" w:color="auto" w:fill="auto"/>
        <w:spacing w:before="0"/>
        <w:ind w:left="20" w:firstLine="0"/>
        <w:jc w:val="right"/>
        <w:rPr>
          <w:sz w:val="28"/>
          <w:szCs w:val="28"/>
          <w:lang w:val="uk-UA"/>
        </w:rPr>
      </w:pPr>
    </w:p>
    <w:p w:rsidR="009950F6" w:rsidRDefault="009950F6" w:rsidP="005D4E89">
      <w:pPr>
        <w:pStyle w:val="a5"/>
        <w:shd w:val="clear" w:color="auto" w:fill="auto"/>
        <w:spacing w:before="0"/>
        <w:ind w:left="20" w:firstLine="0"/>
        <w:jc w:val="right"/>
        <w:rPr>
          <w:sz w:val="28"/>
          <w:szCs w:val="28"/>
          <w:lang w:val="uk-UA"/>
        </w:rPr>
      </w:pPr>
    </w:p>
    <w:p w:rsidR="009950F6" w:rsidRDefault="009950F6" w:rsidP="005D4E89">
      <w:pPr>
        <w:pStyle w:val="a5"/>
        <w:shd w:val="clear" w:color="auto" w:fill="auto"/>
        <w:spacing w:before="0"/>
        <w:ind w:left="20" w:firstLine="0"/>
        <w:jc w:val="right"/>
        <w:rPr>
          <w:sz w:val="28"/>
          <w:szCs w:val="28"/>
          <w:lang w:val="uk-UA"/>
        </w:rPr>
      </w:pPr>
    </w:p>
    <w:p w:rsidR="009950F6" w:rsidRDefault="009950F6"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C00769" w:rsidRDefault="00C00769" w:rsidP="005D4E89">
      <w:pPr>
        <w:pStyle w:val="a5"/>
        <w:shd w:val="clear" w:color="auto" w:fill="auto"/>
        <w:spacing w:before="0"/>
        <w:ind w:left="20" w:firstLine="0"/>
        <w:jc w:val="right"/>
        <w:rPr>
          <w:sz w:val="28"/>
          <w:szCs w:val="28"/>
          <w:lang w:val="uk-UA"/>
        </w:rPr>
      </w:pPr>
    </w:p>
    <w:p w:rsidR="00DB591D" w:rsidRPr="009900AE" w:rsidRDefault="005D4E89" w:rsidP="005D4E89">
      <w:pPr>
        <w:pStyle w:val="a5"/>
        <w:shd w:val="clear" w:color="auto" w:fill="auto"/>
        <w:spacing w:before="0"/>
        <w:ind w:left="20" w:firstLine="0"/>
        <w:jc w:val="right"/>
        <w:rPr>
          <w:sz w:val="28"/>
          <w:szCs w:val="28"/>
          <w:lang w:val="uk-UA"/>
        </w:rPr>
      </w:pPr>
      <w:r w:rsidRPr="009900AE">
        <w:rPr>
          <w:sz w:val="28"/>
          <w:szCs w:val="28"/>
          <w:lang w:val="uk-UA"/>
        </w:rPr>
        <w:t>Додаток № 1</w:t>
      </w:r>
    </w:p>
    <w:p w:rsidR="007273A1" w:rsidRPr="009900AE" w:rsidRDefault="007273A1" w:rsidP="005D4E89">
      <w:pPr>
        <w:pStyle w:val="a5"/>
        <w:shd w:val="clear" w:color="auto" w:fill="auto"/>
        <w:spacing w:before="0"/>
        <w:ind w:left="20" w:firstLine="0"/>
        <w:jc w:val="right"/>
        <w:rPr>
          <w:sz w:val="28"/>
          <w:szCs w:val="28"/>
          <w:lang w:val="uk-UA"/>
        </w:rPr>
      </w:pPr>
    </w:p>
    <w:p w:rsidR="005D4E89" w:rsidRPr="009900AE" w:rsidRDefault="005D4E89" w:rsidP="005D4E89">
      <w:pPr>
        <w:pStyle w:val="31"/>
        <w:shd w:val="clear" w:color="auto" w:fill="auto"/>
        <w:spacing w:before="0" w:after="0" w:line="220" w:lineRule="exact"/>
        <w:ind w:right="20"/>
        <w:rPr>
          <w:b/>
          <w:sz w:val="24"/>
          <w:szCs w:val="24"/>
          <w:lang w:val="uk-UA"/>
        </w:rPr>
      </w:pPr>
      <w:r w:rsidRPr="009900AE">
        <w:rPr>
          <w:rStyle w:val="3"/>
          <w:b/>
          <w:i w:val="0"/>
          <w:iCs w:val="0"/>
          <w:color w:val="000000"/>
          <w:sz w:val="24"/>
          <w:szCs w:val="24"/>
          <w:lang w:val="uk-UA" w:eastAsia="uk-UA"/>
        </w:rPr>
        <w:t>ФОРМА “</w:t>
      </w:r>
      <w:r w:rsidR="00525395" w:rsidRPr="009900AE">
        <w:rPr>
          <w:rStyle w:val="3"/>
          <w:b/>
          <w:i w:val="0"/>
          <w:iCs w:val="0"/>
          <w:color w:val="000000"/>
          <w:sz w:val="24"/>
          <w:szCs w:val="24"/>
          <w:lang w:val="uk-UA" w:eastAsia="uk-UA"/>
        </w:rPr>
        <w:t xml:space="preserve">ЗАЯВА ПРО УЧАСТЬ В КОНКУРСІ - </w:t>
      </w:r>
      <w:r w:rsidRPr="009900AE">
        <w:rPr>
          <w:rStyle w:val="3"/>
          <w:b/>
          <w:i w:val="0"/>
          <w:iCs w:val="0"/>
          <w:color w:val="000000"/>
          <w:sz w:val="24"/>
          <w:szCs w:val="24"/>
          <w:lang w:val="uk-UA" w:eastAsia="uk-UA"/>
        </w:rPr>
        <w:t>ЦІНОВА КОНКУРСНА ПРОПОЗИЦІЯ”</w:t>
      </w:r>
    </w:p>
    <w:p w:rsidR="005D4E89" w:rsidRPr="009900AE" w:rsidRDefault="005D4E89" w:rsidP="005D4E89">
      <w:pPr>
        <w:pStyle w:val="31"/>
        <w:shd w:val="clear" w:color="auto" w:fill="auto"/>
        <w:spacing w:before="0" w:line="274" w:lineRule="exact"/>
        <w:ind w:right="20"/>
        <w:rPr>
          <w:rStyle w:val="3"/>
          <w:i w:val="0"/>
          <w:iCs w:val="0"/>
          <w:color w:val="000000"/>
          <w:sz w:val="24"/>
          <w:szCs w:val="24"/>
          <w:lang w:val="uk-UA" w:eastAsia="uk-UA"/>
        </w:rPr>
      </w:pPr>
      <w:r w:rsidRPr="009900AE">
        <w:rPr>
          <w:rStyle w:val="3"/>
          <w:i w:val="0"/>
          <w:iCs w:val="0"/>
          <w:color w:val="000000"/>
          <w:sz w:val="24"/>
          <w:szCs w:val="24"/>
          <w:lang w:val="uk-UA" w:eastAsia="uk-UA"/>
        </w:rPr>
        <w:t>(форма, яка подається Учасником на фірмовому бланку) окремо по кожному лоту</w:t>
      </w:r>
    </w:p>
    <w:p w:rsidR="005D4E89" w:rsidRPr="009900AE" w:rsidRDefault="005D4E89" w:rsidP="005D4E89">
      <w:pPr>
        <w:pStyle w:val="31"/>
        <w:shd w:val="clear" w:color="auto" w:fill="auto"/>
        <w:spacing w:before="0" w:after="0" w:line="274" w:lineRule="exact"/>
        <w:ind w:left="40" w:right="280" w:firstLine="260"/>
        <w:jc w:val="both"/>
        <w:rPr>
          <w:sz w:val="24"/>
          <w:szCs w:val="24"/>
          <w:lang w:val="uk-UA"/>
        </w:rPr>
      </w:pPr>
      <w:r w:rsidRPr="009900AE">
        <w:rPr>
          <w:rStyle w:val="3"/>
          <w:i w:val="0"/>
          <w:iCs w:val="0"/>
          <w:color w:val="000000"/>
          <w:sz w:val="24"/>
          <w:szCs w:val="24"/>
          <w:lang w:val="uk-UA" w:eastAsia="uk-UA"/>
        </w:rPr>
        <w:t xml:space="preserve">Уважно вивчивши комплект конкурсної документації, цим подаємо на участь у </w:t>
      </w:r>
      <w:r w:rsidRPr="001C3167">
        <w:rPr>
          <w:rStyle w:val="3"/>
          <w:i w:val="0"/>
          <w:iCs w:val="0"/>
          <w:color w:val="000000"/>
          <w:sz w:val="24"/>
          <w:szCs w:val="24"/>
          <w:lang w:val="uk-UA" w:eastAsia="uk-UA"/>
        </w:rPr>
        <w:t>конкурсі щодо придбання квартир</w:t>
      </w:r>
      <w:r w:rsidR="008B45F8">
        <w:rPr>
          <w:rStyle w:val="3"/>
          <w:i w:val="0"/>
          <w:iCs w:val="0"/>
          <w:color w:val="000000"/>
          <w:sz w:val="24"/>
          <w:szCs w:val="24"/>
          <w:lang w:val="uk-UA" w:eastAsia="uk-UA"/>
        </w:rPr>
        <w:t>и</w:t>
      </w:r>
      <w:r w:rsidRPr="001C3167">
        <w:rPr>
          <w:rStyle w:val="3"/>
          <w:i w:val="0"/>
          <w:iCs w:val="0"/>
          <w:color w:val="000000"/>
          <w:sz w:val="24"/>
          <w:szCs w:val="24"/>
          <w:lang w:val="uk-UA" w:eastAsia="uk-UA"/>
        </w:rPr>
        <w:t xml:space="preserve"> на </w:t>
      </w:r>
      <w:r w:rsidR="001C3167" w:rsidRPr="001C3167">
        <w:rPr>
          <w:rStyle w:val="3"/>
          <w:i w:val="0"/>
          <w:iCs w:val="0"/>
          <w:color w:val="000000"/>
          <w:sz w:val="24"/>
          <w:szCs w:val="24"/>
          <w:lang w:val="uk-UA" w:eastAsia="uk-UA"/>
        </w:rPr>
        <w:t xml:space="preserve">вторинному ринку </w:t>
      </w:r>
      <w:r w:rsidR="001C3167" w:rsidRPr="001C3167">
        <w:rPr>
          <w:rStyle w:val="grame"/>
          <w:i w:val="0"/>
          <w:sz w:val="24"/>
          <w:szCs w:val="24"/>
        </w:rPr>
        <w:t xml:space="preserve">для </w:t>
      </w:r>
      <w:r w:rsidR="001C3167" w:rsidRPr="001C3167">
        <w:rPr>
          <w:i w:val="0"/>
          <w:sz w:val="24"/>
          <w:szCs w:val="24"/>
        </w:rPr>
        <w:t>військовослужбовців Управління Служби безпеки України у Хмельницькій області</w:t>
      </w:r>
      <w:r w:rsidRPr="009900AE">
        <w:rPr>
          <w:rStyle w:val="3"/>
          <w:i w:val="0"/>
          <w:iCs w:val="0"/>
          <w:color w:val="000000"/>
          <w:sz w:val="24"/>
          <w:szCs w:val="24"/>
          <w:lang w:val="uk-UA" w:eastAsia="uk-UA"/>
        </w:rPr>
        <w:t>, згідно з технічними, якісними та кількісними характеристиками предмета конкурсу та іншими вимогами конкурсної документації Замовника свою конкурсну пропозицію.</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Повне найменування Учасника:</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Адреса Учасника </w:t>
      </w:r>
      <w:r w:rsidRPr="009900AE">
        <w:rPr>
          <w:rStyle w:val="32"/>
          <w:i w:val="0"/>
          <w:iCs w:val="0"/>
          <w:color w:val="000000"/>
          <w:sz w:val="24"/>
          <w:szCs w:val="24"/>
          <w:lang w:val="uk-UA" w:eastAsia="uk-UA"/>
        </w:rPr>
        <w:t>(юридична т</w:t>
      </w:r>
      <w:r w:rsidRPr="009900AE">
        <w:rPr>
          <w:rStyle w:val="3"/>
          <w:i w:val="0"/>
          <w:iCs w:val="0"/>
          <w:color w:val="000000"/>
          <w:sz w:val="24"/>
          <w:szCs w:val="24"/>
          <w:lang w:val="uk-UA" w:eastAsia="uk-UA"/>
        </w:rPr>
        <w:t xml:space="preserve">а </w:t>
      </w:r>
      <w:r w:rsidRPr="009900AE">
        <w:rPr>
          <w:rStyle w:val="32"/>
          <w:i w:val="0"/>
          <w:iCs w:val="0"/>
          <w:color w:val="000000"/>
          <w:sz w:val="24"/>
          <w:szCs w:val="24"/>
          <w:lang w:val="uk-UA" w:eastAsia="uk-UA"/>
        </w:rPr>
        <w:t>фактична)</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Телефон Учасника (факс)/ </w:t>
      </w:r>
      <w:r w:rsidRPr="009900AE">
        <w:rPr>
          <w:rStyle w:val="3"/>
          <w:i w:val="0"/>
          <w:iCs w:val="0"/>
          <w:color w:val="000000"/>
          <w:sz w:val="24"/>
          <w:szCs w:val="24"/>
          <w:lang w:val="uk-UA" w:eastAsia="en-US"/>
        </w:rPr>
        <w:t>E-mail</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Цінова пропозиція Учасника :</w:t>
      </w:r>
    </w:p>
    <w:p w:rsidR="005D4E89" w:rsidRPr="009900AE" w:rsidRDefault="005D4E89" w:rsidP="005D4E89">
      <w:pPr>
        <w:pStyle w:val="31"/>
        <w:shd w:val="clear" w:color="auto" w:fill="auto"/>
        <w:tabs>
          <w:tab w:val="right" w:leader="underscore" w:pos="6593"/>
        </w:tabs>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вартість </w:t>
      </w:r>
      <w:smartTag w:uri="urn:schemas-microsoft-com:office:smarttags" w:element="metricconverter">
        <w:smartTagPr>
          <w:attr w:name="ProductID" w:val="1 м2"/>
        </w:smartTagPr>
        <w:r w:rsidRPr="009900AE">
          <w:rPr>
            <w:rStyle w:val="3"/>
            <w:i w:val="0"/>
            <w:iCs w:val="0"/>
            <w:color w:val="000000"/>
            <w:sz w:val="24"/>
            <w:szCs w:val="24"/>
            <w:lang w:val="uk-UA" w:eastAsia="uk-UA"/>
          </w:rPr>
          <w:t>1 м</w:t>
        </w:r>
        <w:r w:rsidRPr="009900AE">
          <w:rPr>
            <w:rStyle w:val="3"/>
            <w:i w:val="0"/>
            <w:iCs w:val="0"/>
            <w:color w:val="000000"/>
            <w:sz w:val="24"/>
            <w:szCs w:val="24"/>
            <w:vertAlign w:val="superscript"/>
            <w:lang w:val="uk-UA" w:eastAsia="uk-UA"/>
          </w:rPr>
          <w:t>2</w:t>
        </w:r>
      </w:smartTag>
      <w:r w:rsidRPr="009900AE">
        <w:rPr>
          <w:rStyle w:val="3"/>
          <w:i w:val="0"/>
          <w:iCs w:val="0"/>
          <w:color w:val="000000"/>
          <w:sz w:val="24"/>
          <w:szCs w:val="24"/>
          <w:lang w:val="uk-UA" w:eastAsia="uk-UA"/>
        </w:rPr>
        <w:t xml:space="preserve"> загальної площі квартир</w:t>
      </w:r>
      <w:r w:rsidR="008B45F8">
        <w:rPr>
          <w:rStyle w:val="3"/>
          <w:i w:val="0"/>
          <w:iCs w:val="0"/>
          <w:color w:val="000000"/>
          <w:sz w:val="24"/>
          <w:szCs w:val="24"/>
          <w:lang w:val="uk-UA" w:eastAsia="uk-UA"/>
        </w:rPr>
        <w:t>и</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p>
    <w:p w:rsidR="005D4E89" w:rsidRPr="009900AE" w:rsidRDefault="005D4E89" w:rsidP="005D4E89">
      <w:pPr>
        <w:pStyle w:val="40"/>
        <w:shd w:val="clear" w:color="auto" w:fill="auto"/>
        <w:ind w:left="498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spacing w:before="0" w:after="0" w:line="269" w:lineRule="exact"/>
        <w:ind w:left="40" w:firstLine="260"/>
        <w:jc w:val="both"/>
        <w:rPr>
          <w:sz w:val="24"/>
          <w:szCs w:val="24"/>
          <w:lang w:val="uk-UA"/>
        </w:rPr>
      </w:pPr>
      <w:r w:rsidRPr="009900AE">
        <w:rPr>
          <w:rStyle w:val="3"/>
          <w:i w:val="0"/>
          <w:iCs w:val="0"/>
          <w:color w:val="000000"/>
          <w:sz w:val="24"/>
          <w:szCs w:val="24"/>
          <w:lang w:val="uk-UA" w:eastAsia="uk-UA"/>
        </w:rPr>
        <w:t>(з ПДВ) або (без ПДВ);</w:t>
      </w:r>
    </w:p>
    <w:p w:rsidR="005D4E89" w:rsidRPr="009900AE" w:rsidRDefault="005D4E89" w:rsidP="005D4E89">
      <w:pPr>
        <w:pStyle w:val="40"/>
        <w:shd w:val="clear" w:color="auto" w:fill="auto"/>
        <w:spacing w:after="67" w:line="190" w:lineRule="exact"/>
        <w:ind w:left="3700"/>
        <w:jc w:val="both"/>
        <w:rPr>
          <w:sz w:val="24"/>
          <w:szCs w:val="24"/>
          <w:lang w:val="uk-UA"/>
        </w:rPr>
      </w:pPr>
    </w:p>
    <w:p w:rsidR="005D4E89" w:rsidRPr="009900AE" w:rsidRDefault="005D4E89" w:rsidP="005D4E89">
      <w:pPr>
        <w:pStyle w:val="31"/>
        <w:shd w:val="clear" w:color="auto" w:fill="auto"/>
        <w:tabs>
          <w:tab w:val="right" w:leader="underscore" w:pos="6593"/>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площа квартир</w:t>
      </w:r>
      <w:r w:rsidR="008B45F8">
        <w:rPr>
          <w:rStyle w:val="3"/>
          <w:i w:val="0"/>
          <w:iCs w:val="0"/>
          <w:color w:val="000000"/>
          <w:sz w:val="24"/>
          <w:szCs w:val="24"/>
          <w:lang w:val="uk-UA" w:eastAsia="uk-UA"/>
        </w:rPr>
        <w:t>и</w:t>
      </w:r>
      <w:r w:rsidRPr="009900AE">
        <w:rPr>
          <w:rStyle w:val="30"/>
          <w:i w:val="0"/>
          <w:iCs w:val="0"/>
          <w:color w:val="000000"/>
          <w:sz w:val="24"/>
          <w:szCs w:val="24"/>
          <w:lang w:val="uk-UA" w:eastAsia="uk-UA"/>
        </w:rPr>
        <w:tab/>
        <w:t xml:space="preserve"> </w:t>
      </w:r>
      <w:r w:rsidRPr="009900AE">
        <w:rPr>
          <w:rStyle w:val="3"/>
          <w:i w:val="0"/>
          <w:iCs w:val="0"/>
          <w:color w:val="000000"/>
          <w:sz w:val="24"/>
          <w:szCs w:val="24"/>
          <w:lang w:val="uk-UA" w:eastAsia="uk-UA"/>
        </w:rPr>
        <w:t>м</w:t>
      </w:r>
      <w:r w:rsidRPr="009900AE">
        <w:rPr>
          <w:rStyle w:val="3"/>
          <w:i w:val="0"/>
          <w:iCs w:val="0"/>
          <w:color w:val="000000"/>
          <w:sz w:val="24"/>
          <w:szCs w:val="24"/>
          <w:vertAlign w:val="superscript"/>
          <w:lang w:val="uk-UA" w:eastAsia="uk-UA"/>
        </w:rPr>
        <w:t>2</w:t>
      </w:r>
      <w:r w:rsidRPr="009900AE">
        <w:rPr>
          <w:rStyle w:val="3"/>
          <w:i w:val="0"/>
          <w:iCs w:val="0"/>
          <w:color w:val="000000"/>
          <w:sz w:val="24"/>
          <w:szCs w:val="24"/>
          <w:lang w:val="uk-UA" w:eastAsia="uk-UA"/>
        </w:rPr>
        <w:t>’</w:t>
      </w:r>
    </w:p>
    <w:p w:rsidR="005D4E89" w:rsidRPr="009900AE" w:rsidRDefault="005D4E89" w:rsidP="005D4E89">
      <w:pPr>
        <w:pStyle w:val="40"/>
        <w:shd w:val="clear" w:color="auto" w:fill="auto"/>
        <w:spacing w:after="14" w:line="190" w:lineRule="exact"/>
        <w:ind w:left="370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вартість</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 або (без ПДВ);</w:t>
      </w:r>
    </w:p>
    <w:p w:rsidR="005D4E89" w:rsidRPr="009900AE" w:rsidRDefault="005D4E89" w:rsidP="005D4E89">
      <w:pPr>
        <w:pStyle w:val="40"/>
        <w:shd w:val="clear" w:color="auto" w:fill="auto"/>
        <w:spacing w:after="254" w:line="190" w:lineRule="exact"/>
        <w:ind w:left="2440"/>
        <w:jc w:val="both"/>
        <w:rPr>
          <w:rStyle w:val="4"/>
          <w:i w:val="0"/>
          <w:iCs w:val="0"/>
          <w:color w:val="000000"/>
          <w:sz w:val="24"/>
          <w:szCs w:val="24"/>
          <w:lang w:val="uk-UA" w:eastAsia="uk-UA"/>
        </w:rPr>
      </w:pPr>
      <w:r w:rsidRPr="009900AE">
        <w:rPr>
          <w:rStyle w:val="4"/>
          <w:i w:val="0"/>
          <w:iCs w:val="0"/>
          <w:color w:val="000000"/>
          <w:sz w:val="24"/>
          <w:szCs w:val="24"/>
          <w:lang w:val="uk-UA" w:eastAsia="uk-UA"/>
        </w:rPr>
        <w:t>(цифрами)</w:t>
      </w:r>
    </w:p>
    <w:p w:rsidR="005D4E89" w:rsidRPr="009900AE" w:rsidRDefault="005D4E89" w:rsidP="005D4E89">
      <w:pPr>
        <w:pStyle w:val="31"/>
        <w:numPr>
          <w:ilvl w:val="0"/>
          <w:numId w:val="6"/>
        </w:numPr>
        <w:shd w:val="clear" w:color="auto" w:fill="auto"/>
        <w:tabs>
          <w:tab w:val="left" w:leader="underscore" w:pos="6826"/>
        </w:tabs>
        <w:spacing w:before="0" w:after="3" w:line="220" w:lineRule="exact"/>
        <w:ind w:left="40" w:firstLine="260"/>
        <w:jc w:val="both"/>
        <w:rPr>
          <w:sz w:val="24"/>
          <w:szCs w:val="24"/>
          <w:lang w:val="uk-UA"/>
        </w:rPr>
      </w:pPr>
      <w:r w:rsidRPr="009900AE">
        <w:rPr>
          <w:rStyle w:val="3"/>
          <w:i w:val="0"/>
          <w:iCs w:val="0"/>
          <w:color w:val="000000"/>
          <w:sz w:val="24"/>
          <w:szCs w:val="24"/>
          <w:lang w:val="uk-UA" w:eastAsia="uk-UA"/>
        </w:rPr>
        <w:t xml:space="preserve">                         Місцезнаходження квартир</w:t>
      </w:r>
      <w:r w:rsidR="001927F8">
        <w:rPr>
          <w:rStyle w:val="3"/>
          <w:i w:val="0"/>
          <w:iCs w:val="0"/>
          <w:color w:val="000000"/>
          <w:sz w:val="24"/>
          <w:szCs w:val="24"/>
          <w:lang w:val="uk-UA" w:eastAsia="uk-UA"/>
        </w:rPr>
        <w:t>и</w:t>
      </w:r>
      <w:r w:rsidRPr="009900AE">
        <w:rPr>
          <w:rStyle w:val="30"/>
          <w:i w:val="0"/>
          <w:iCs w:val="0"/>
          <w:color w:val="000000"/>
          <w:sz w:val="24"/>
          <w:szCs w:val="24"/>
          <w:lang w:val="uk-UA" w:eastAsia="uk-UA"/>
        </w:rPr>
        <w:tab/>
      </w:r>
    </w:p>
    <w:p w:rsidR="005D4E89" w:rsidRPr="009900AE" w:rsidRDefault="005D4E89" w:rsidP="005D4E89">
      <w:pPr>
        <w:pStyle w:val="40"/>
        <w:shd w:val="clear" w:color="auto" w:fill="auto"/>
        <w:spacing w:after="14" w:line="190" w:lineRule="exact"/>
        <w:ind w:left="4700"/>
        <w:rPr>
          <w:sz w:val="24"/>
          <w:szCs w:val="24"/>
          <w:lang w:val="uk-UA"/>
        </w:rPr>
      </w:pPr>
      <w:r w:rsidRPr="009900AE">
        <w:rPr>
          <w:rStyle w:val="4"/>
          <w:i w:val="0"/>
          <w:iCs w:val="0"/>
          <w:color w:val="000000"/>
          <w:sz w:val="24"/>
          <w:szCs w:val="24"/>
          <w:lang w:val="uk-UA" w:eastAsia="uk-UA"/>
        </w:rPr>
        <w:t>(адреса)</w:t>
      </w:r>
    </w:p>
    <w:p w:rsidR="005D4E89" w:rsidRPr="009900AE" w:rsidRDefault="005D4E89" w:rsidP="005D4E89">
      <w:pPr>
        <w:pStyle w:val="31"/>
        <w:numPr>
          <w:ilvl w:val="0"/>
          <w:numId w:val="6"/>
        </w:numPr>
        <w:shd w:val="clear" w:color="auto" w:fill="auto"/>
        <w:tabs>
          <w:tab w:val="left" w:leader="underscore" w:pos="6826"/>
        </w:tabs>
        <w:spacing w:before="0" w:after="0" w:line="220" w:lineRule="exact"/>
        <w:ind w:left="40" w:firstLine="260"/>
        <w:jc w:val="both"/>
        <w:rPr>
          <w:sz w:val="24"/>
          <w:szCs w:val="24"/>
          <w:lang w:val="uk-UA"/>
        </w:rPr>
      </w:pPr>
      <w:r w:rsidRPr="009900AE">
        <w:rPr>
          <w:rStyle w:val="3"/>
          <w:i w:val="0"/>
          <w:iCs w:val="0"/>
          <w:color w:val="000000"/>
          <w:sz w:val="24"/>
          <w:szCs w:val="24"/>
          <w:lang w:val="uk-UA" w:eastAsia="uk-UA"/>
        </w:rPr>
        <w:t xml:space="preserve">                                              Термін передачі квартир</w:t>
      </w:r>
      <w:r w:rsidR="001927F8">
        <w:rPr>
          <w:rStyle w:val="3"/>
          <w:i w:val="0"/>
          <w:iCs w:val="0"/>
          <w:color w:val="000000"/>
          <w:sz w:val="24"/>
          <w:szCs w:val="24"/>
          <w:lang w:val="uk-UA" w:eastAsia="uk-UA"/>
        </w:rPr>
        <w:t>и</w:t>
      </w:r>
      <w:r w:rsidRPr="009900AE">
        <w:rPr>
          <w:rStyle w:val="3"/>
          <w:i w:val="0"/>
          <w:iCs w:val="0"/>
          <w:color w:val="000000"/>
          <w:sz w:val="24"/>
          <w:szCs w:val="24"/>
          <w:lang w:val="uk-UA" w:eastAsia="uk-UA"/>
        </w:rPr>
        <w:t xml:space="preserve"> Замовнику</w:t>
      </w:r>
      <w:r w:rsidRPr="009900AE">
        <w:rPr>
          <w:rStyle w:val="30"/>
          <w:i w:val="0"/>
          <w:iCs w:val="0"/>
          <w:color w:val="000000"/>
          <w:sz w:val="24"/>
          <w:szCs w:val="24"/>
          <w:lang w:val="uk-UA" w:eastAsia="uk-UA"/>
        </w:rPr>
        <w:tab/>
      </w:r>
    </w:p>
    <w:p w:rsidR="005D4E89" w:rsidRPr="009900AE" w:rsidRDefault="005D4E89" w:rsidP="005D4E89">
      <w:pPr>
        <w:pStyle w:val="40"/>
        <w:shd w:val="clear" w:color="auto" w:fill="auto"/>
        <w:spacing w:after="151" w:line="190" w:lineRule="exact"/>
        <w:ind w:left="4700"/>
        <w:rPr>
          <w:sz w:val="24"/>
          <w:szCs w:val="24"/>
          <w:lang w:val="uk-UA"/>
        </w:rPr>
      </w:pPr>
      <w:r w:rsidRPr="009900AE">
        <w:rPr>
          <w:rStyle w:val="4"/>
          <w:i w:val="0"/>
          <w:iCs w:val="0"/>
          <w:color w:val="000000"/>
          <w:sz w:val="24"/>
          <w:szCs w:val="24"/>
          <w:lang w:val="uk-UA" w:eastAsia="uk-UA"/>
        </w:rPr>
        <w:t>(число, місяць, рік)</w:t>
      </w:r>
    </w:p>
    <w:p w:rsidR="005D4E89" w:rsidRPr="009900AE" w:rsidRDefault="00C4093A" w:rsidP="00DC067B">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lang w:val="uk-UA"/>
        </w:rPr>
      </w:pPr>
      <w:r>
        <w:rPr>
          <w:rStyle w:val="3"/>
          <w:i w:val="0"/>
          <w:iCs w:val="0"/>
          <w:color w:val="000000"/>
          <w:sz w:val="24"/>
          <w:szCs w:val="24"/>
          <w:lang w:val="uk-UA" w:eastAsia="uk-UA"/>
        </w:rPr>
        <w:t>в</w:t>
      </w:r>
      <w:r w:rsidR="005D4E89" w:rsidRPr="009900AE">
        <w:rPr>
          <w:rStyle w:val="3"/>
          <w:i w:val="0"/>
          <w:iCs w:val="0"/>
          <w:color w:val="000000"/>
          <w:sz w:val="24"/>
          <w:szCs w:val="24"/>
          <w:lang w:val="uk-UA" w:eastAsia="uk-UA"/>
        </w:rPr>
        <w:t xml:space="preserve">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 </w:t>
      </w:r>
      <w:smartTag w:uri="urn:schemas-microsoft-com:office:smarttags" w:element="metricconverter">
        <w:smartTagPr>
          <w:attr w:name="ProductID" w:val="1 м2"/>
        </w:smartTagPr>
        <w:r w:rsidR="005D4E89" w:rsidRPr="009900AE">
          <w:rPr>
            <w:rStyle w:val="3"/>
            <w:i w:val="0"/>
            <w:iCs w:val="0"/>
            <w:color w:val="000000"/>
            <w:sz w:val="24"/>
            <w:szCs w:val="24"/>
            <w:lang w:val="uk-UA" w:eastAsia="uk-UA"/>
          </w:rPr>
          <w:t>1 м</w:t>
        </w:r>
        <w:r w:rsidR="001C0920">
          <w:rPr>
            <w:rStyle w:val="30"/>
            <w:i w:val="0"/>
            <w:iCs w:val="0"/>
            <w:color w:val="000000"/>
            <w:sz w:val="24"/>
            <w:szCs w:val="24"/>
            <w:vertAlign w:val="superscript"/>
            <w:lang w:val="uk-UA" w:eastAsia="uk-UA"/>
          </w:rPr>
          <w:t>2</w:t>
        </w:r>
      </w:smartTag>
      <w:r w:rsidR="005D4E89" w:rsidRPr="009900AE">
        <w:rPr>
          <w:rStyle w:val="30"/>
          <w:i w:val="0"/>
          <w:iCs w:val="0"/>
          <w:color w:val="000000"/>
          <w:sz w:val="24"/>
          <w:szCs w:val="24"/>
          <w:lang w:val="uk-UA" w:eastAsia="uk-UA"/>
        </w:rPr>
        <w:tab/>
      </w:r>
      <w:r w:rsidR="005D4E89" w:rsidRPr="009900AE">
        <w:rPr>
          <w:rStyle w:val="3"/>
          <w:i w:val="0"/>
          <w:iCs w:val="0"/>
          <w:color w:val="000000"/>
          <w:sz w:val="24"/>
          <w:szCs w:val="24"/>
          <w:lang w:val="uk-UA" w:eastAsia="uk-UA"/>
        </w:rPr>
        <w:t>грн.</w:t>
      </w:r>
      <w:r w:rsidR="00DC067B" w:rsidRPr="009900AE">
        <w:rPr>
          <w:rStyle w:val="3"/>
          <w:i w:val="0"/>
          <w:iCs w:val="0"/>
          <w:color w:val="000000"/>
          <w:sz w:val="24"/>
          <w:szCs w:val="24"/>
          <w:lang w:val="uk-UA" w:eastAsia="uk-UA"/>
        </w:rPr>
        <w:t xml:space="preserve"> _________________</w:t>
      </w:r>
      <w:r w:rsidR="00DC067B" w:rsidRPr="009900AE">
        <w:rPr>
          <w:rStyle w:val="3"/>
          <w:i w:val="0"/>
          <w:iCs w:val="0"/>
          <w:color w:val="000000"/>
          <w:sz w:val="24"/>
          <w:szCs w:val="24"/>
          <w:lang w:val="uk-UA" w:eastAsia="uk-UA"/>
        </w:rPr>
        <w:tab/>
        <w:t xml:space="preserve">(з </w:t>
      </w:r>
      <w:r w:rsidR="005D4E89" w:rsidRPr="009900AE">
        <w:rPr>
          <w:rStyle w:val="3"/>
          <w:i w:val="0"/>
          <w:iCs w:val="0"/>
          <w:color w:val="000000"/>
          <w:sz w:val="24"/>
          <w:szCs w:val="24"/>
          <w:lang w:val="uk-UA" w:eastAsia="uk-UA"/>
        </w:rPr>
        <w:t>ПДВ) або (без ПДВ) на загальну</w:t>
      </w:r>
      <w:r w:rsidR="00DC067B" w:rsidRPr="009900AE">
        <w:rPr>
          <w:rStyle w:val="3"/>
          <w:i w:val="0"/>
          <w:iCs w:val="0"/>
          <w:color w:val="000000"/>
          <w:sz w:val="24"/>
          <w:szCs w:val="24"/>
          <w:lang w:val="uk-UA" w:eastAsia="uk-UA"/>
        </w:rPr>
        <w:t xml:space="preserve"> с</w:t>
      </w:r>
      <w:r w:rsidR="005D4E89" w:rsidRPr="009900AE">
        <w:rPr>
          <w:rStyle w:val="3"/>
          <w:i w:val="0"/>
          <w:iCs w:val="0"/>
          <w:color w:val="000000"/>
          <w:sz w:val="24"/>
          <w:szCs w:val="24"/>
          <w:lang w:val="uk-UA" w:eastAsia="uk-UA"/>
        </w:rPr>
        <w:t>уму</w:t>
      </w:r>
      <w:r w:rsidR="005D4E89" w:rsidRPr="009900AE">
        <w:rPr>
          <w:rStyle w:val="30"/>
          <w:i w:val="0"/>
          <w:iCs w:val="0"/>
          <w:color w:val="000000"/>
          <w:sz w:val="24"/>
          <w:szCs w:val="24"/>
          <w:lang w:val="uk-UA" w:eastAsia="uk-UA"/>
        </w:rPr>
        <w:tab/>
      </w:r>
      <w:r w:rsidR="00DC067B" w:rsidRPr="009900AE">
        <w:rPr>
          <w:rStyle w:val="30"/>
          <w:i w:val="0"/>
          <w:iCs w:val="0"/>
          <w:color w:val="000000"/>
          <w:sz w:val="24"/>
          <w:szCs w:val="24"/>
          <w:lang w:val="uk-UA" w:eastAsia="uk-UA"/>
        </w:rPr>
        <w:t>_______________</w:t>
      </w:r>
      <w:r w:rsidR="005D4E89" w:rsidRPr="009900AE">
        <w:rPr>
          <w:rStyle w:val="3"/>
          <w:i w:val="0"/>
          <w:iCs w:val="0"/>
          <w:color w:val="000000"/>
          <w:sz w:val="24"/>
          <w:szCs w:val="24"/>
          <w:lang w:val="uk-UA" w:eastAsia="uk-UA"/>
        </w:rPr>
        <w:t>грн.</w:t>
      </w:r>
      <w:r w:rsidR="005D4E89" w:rsidRPr="009900AE">
        <w:rPr>
          <w:rStyle w:val="3"/>
          <w:i w:val="0"/>
          <w:iCs w:val="0"/>
          <w:color w:val="000000"/>
          <w:sz w:val="24"/>
          <w:szCs w:val="24"/>
          <w:lang w:val="uk-UA" w:eastAsia="uk-UA"/>
        </w:rPr>
        <w:tab/>
        <w:t>з</w:t>
      </w:r>
      <w:r w:rsidR="005D4E89" w:rsidRPr="009900AE">
        <w:rPr>
          <w:rStyle w:val="3"/>
          <w:i w:val="0"/>
          <w:iCs w:val="0"/>
          <w:color w:val="000000"/>
          <w:sz w:val="24"/>
          <w:szCs w:val="24"/>
          <w:lang w:val="uk-UA" w:eastAsia="uk-UA"/>
        </w:rPr>
        <w:tab/>
        <w:t>ПДВ</w:t>
      </w:r>
      <w:r w:rsidR="005D4E89" w:rsidRPr="009900AE">
        <w:rPr>
          <w:rStyle w:val="3"/>
          <w:i w:val="0"/>
          <w:iCs w:val="0"/>
          <w:color w:val="000000"/>
          <w:sz w:val="24"/>
          <w:szCs w:val="24"/>
          <w:lang w:val="uk-UA" w:eastAsia="uk-UA"/>
        </w:rPr>
        <w:tab/>
        <w:t>або (без ПДВ)</w:t>
      </w:r>
    </w:p>
    <w:p w:rsidR="005D4E89" w:rsidRPr="009900AE" w:rsidRDefault="005D4E89" w:rsidP="005D4E89">
      <w:pPr>
        <w:pStyle w:val="31"/>
        <w:shd w:val="clear" w:color="auto" w:fill="auto"/>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Якщо нашу конкурсну пропозицію буде визнано найвигіднішою, ми візьмемо на себе </w:t>
      </w:r>
      <w:r w:rsidRPr="009900AE">
        <w:rPr>
          <w:rStyle w:val="3"/>
          <w:i w:val="0"/>
          <w:iCs w:val="0"/>
          <w:color w:val="000000"/>
          <w:sz w:val="24"/>
          <w:szCs w:val="24"/>
          <w:lang w:val="uk-UA"/>
        </w:rPr>
        <w:t>зобов</w:t>
      </w:r>
      <w:r w:rsidRPr="009900AE">
        <w:rPr>
          <w:rStyle w:val="3"/>
          <w:i w:val="0"/>
          <w:iCs w:val="0"/>
          <w:color w:val="000000"/>
          <w:sz w:val="24"/>
          <w:szCs w:val="24"/>
          <w:lang w:val="uk-UA" w:eastAsia="uk-UA"/>
        </w:rPr>
        <w:t>’язання з надання послуг та виконати всі умови, передбачені у Розділі “Укладання договору про закупівлю”.</w:t>
      </w:r>
    </w:p>
    <w:p w:rsidR="005D4E89" w:rsidRPr="009900AE"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Ми погоджуємося з тим, що Ви можете відхилити нашу або всі пропозиції та розуміємо, що Ви не обмежені у прийнятті будь-якої </w:t>
      </w:r>
      <w:r w:rsidRPr="009900AE">
        <w:rPr>
          <w:rStyle w:val="32"/>
          <w:iCs w:val="0"/>
          <w:color w:val="000000"/>
          <w:sz w:val="24"/>
          <w:szCs w:val="24"/>
          <w:u w:val="none"/>
          <w:lang w:val="uk-UA" w:eastAsia="uk-UA"/>
        </w:rPr>
        <w:t>іншої конкурсної пропозиції з більш вигідними для Вас умовами.</w:t>
      </w:r>
    </w:p>
    <w:p w:rsidR="005D4E89" w:rsidRPr="009900AE" w:rsidRDefault="005D4E89" w:rsidP="005D4E89">
      <w:pPr>
        <w:pStyle w:val="31"/>
        <w:shd w:val="clear" w:color="auto" w:fill="auto"/>
        <w:spacing w:before="0" w:after="0" w:line="269" w:lineRule="exact"/>
        <w:ind w:left="20" w:right="40" w:firstLine="280"/>
        <w:jc w:val="both"/>
        <w:rPr>
          <w:sz w:val="24"/>
          <w:szCs w:val="24"/>
          <w:lang w:val="uk-UA"/>
        </w:rPr>
      </w:pPr>
      <w:r w:rsidRPr="009900AE">
        <w:rPr>
          <w:rStyle w:val="3"/>
          <w:i w:val="0"/>
          <w:iCs w:val="0"/>
          <w:color w:val="000000"/>
          <w:sz w:val="24"/>
          <w:szCs w:val="24"/>
          <w:lang w:val="uk-UA" w:eastAsia="uk-UA"/>
        </w:rPr>
        <w:t>Якщо наша конкурсна пропозиція буде визнана Вами найвигіднішою, ми зобов’язуємося підписати Договір із Вами не пізніше ніж через 1</w:t>
      </w:r>
      <w:r w:rsidR="006637F5">
        <w:rPr>
          <w:rStyle w:val="3"/>
          <w:i w:val="0"/>
          <w:iCs w:val="0"/>
          <w:color w:val="000000"/>
          <w:sz w:val="24"/>
          <w:szCs w:val="24"/>
          <w:lang w:val="uk-UA" w:eastAsia="uk-UA"/>
        </w:rPr>
        <w:t>0</w:t>
      </w:r>
      <w:r w:rsidRPr="009900AE">
        <w:rPr>
          <w:rStyle w:val="3"/>
          <w:i w:val="0"/>
          <w:iCs w:val="0"/>
          <w:color w:val="000000"/>
          <w:sz w:val="24"/>
          <w:szCs w:val="24"/>
          <w:lang w:val="uk-UA" w:eastAsia="uk-UA"/>
        </w:rPr>
        <w:t xml:space="preserve"> робочих днів з дня визначення переможця.</w:t>
      </w:r>
    </w:p>
    <w:p w:rsidR="00EE0B60" w:rsidRPr="009900AE" w:rsidRDefault="005D4E89" w:rsidP="00EE0B60">
      <w:pPr>
        <w:pStyle w:val="31"/>
        <w:shd w:val="clear" w:color="auto" w:fill="auto"/>
        <w:spacing w:before="0" w:after="159" w:line="269" w:lineRule="exact"/>
        <w:ind w:left="20" w:right="40"/>
        <w:jc w:val="both"/>
        <w:rPr>
          <w:rStyle w:val="3"/>
          <w:iCs w:val="0"/>
          <w:color w:val="000000"/>
          <w:sz w:val="24"/>
          <w:szCs w:val="24"/>
          <w:lang w:val="uk-UA" w:eastAsia="uk-UA"/>
        </w:rPr>
      </w:pPr>
      <w:r w:rsidRPr="009900AE">
        <w:rPr>
          <w:rStyle w:val="3"/>
          <w:iCs w:val="0"/>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9900AE" w:rsidRDefault="005D4E89" w:rsidP="00EE0B60">
      <w:pPr>
        <w:pStyle w:val="31"/>
        <w:shd w:val="clear" w:color="auto" w:fill="auto"/>
        <w:spacing w:before="0" w:after="159" w:line="269" w:lineRule="exact"/>
        <w:ind w:left="20" w:right="4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6637F5" w:rsidRDefault="006637F5" w:rsidP="00446930">
      <w:pPr>
        <w:pStyle w:val="a5"/>
        <w:shd w:val="clear" w:color="auto" w:fill="auto"/>
        <w:spacing w:before="0"/>
        <w:ind w:left="20" w:firstLine="0"/>
        <w:jc w:val="right"/>
        <w:rPr>
          <w:sz w:val="28"/>
          <w:szCs w:val="28"/>
          <w:lang w:val="uk-UA"/>
        </w:rPr>
      </w:pPr>
    </w:p>
    <w:p w:rsidR="000B6E31" w:rsidRDefault="000B6E31" w:rsidP="00446930">
      <w:pPr>
        <w:pStyle w:val="a5"/>
        <w:shd w:val="clear" w:color="auto" w:fill="auto"/>
        <w:spacing w:before="0"/>
        <w:ind w:left="20" w:firstLine="0"/>
        <w:jc w:val="right"/>
        <w:rPr>
          <w:sz w:val="28"/>
          <w:szCs w:val="28"/>
          <w:lang w:val="uk-UA"/>
        </w:rPr>
      </w:pPr>
    </w:p>
    <w:p w:rsidR="00446930" w:rsidRPr="009900AE" w:rsidRDefault="00EE0B60" w:rsidP="00446930">
      <w:pPr>
        <w:pStyle w:val="a5"/>
        <w:shd w:val="clear" w:color="auto" w:fill="auto"/>
        <w:spacing w:before="0"/>
        <w:ind w:left="20" w:firstLine="0"/>
        <w:jc w:val="right"/>
        <w:rPr>
          <w:sz w:val="28"/>
          <w:szCs w:val="28"/>
          <w:lang w:val="uk-UA"/>
        </w:rPr>
      </w:pPr>
      <w:r w:rsidRPr="009900AE">
        <w:rPr>
          <w:sz w:val="28"/>
          <w:szCs w:val="28"/>
          <w:lang w:val="uk-UA"/>
        </w:rPr>
        <w:t>Д</w:t>
      </w:r>
      <w:r w:rsidR="00446930" w:rsidRPr="009900AE">
        <w:rPr>
          <w:sz w:val="28"/>
          <w:szCs w:val="28"/>
          <w:lang w:val="uk-UA"/>
        </w:rPr>
        <w:t>одаток № 2</w:t>
      </w:r>
    </w:p>
    <w:p w:rsidR="007273A1" w:rsidRPr="009900AE" w:rsidRDefault="007273A1" w:rsidP="00446930">
      <w:pPr>
        <w:pStyle w:val="a5"/>
        <w:shd w:val="clear" w:color="auto" w:fill="auto"/>
        <w:spacing w:before="0"/>
        <w:ind w:left="20" w:firstLine="0"/>
        <w:jc w:val="right"/>
        <w:rPr>
          <w:sz w:val="28"/>
          <w:szCs w:val="28"/>
          <w:lang w:val="uk-UA"/>
        </w:rPr>
      </w:pPr>
    </w:p>
    <w:p w:rsidR="00FA2F22" w:rsidRPr="009900AE" w:rsidRDefault="00FA2F22" w:rsidP="00FA2F22">
      <w:pPr>
        <w:pStyle w:val="a5"/>
        <w:shd w:val="clear" w:color="auto" w:fill="auto"/>
        <w:spacing w:before="0" w:after="120"/>
        <w:ind w:left="1760" w:right="280"/>
        <w:jc w:val="center"/>
        <w:rPr>
          <w:b/>
          <w:sz w:val="24"/>
          <w:szCs w:val="24"/>
          <w:lang w:val="uk-UA"/>
        </w:rPr>
      </w:pPr>
      <w:r w:rsidRPr="009900AE">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9900AE" w:rsidRDefault="00FA2F22" w:rsidP="00FA2F22">
      <w:pPr>
        <w:pStyle w:val="a5"/>
        <w:shd w:val="clear" w:color="auto" w:fill="auto"/>
        <w:spacing w:before="0"/>
        <w:ind w:left="20" w:firstLine="320"/>
        <w:jc w:val="left"/>
        <w:rPr>
          <w:sz w:val="24"/>
          <w:szCs w:val="24"/>
          <w:lang w:val="uk-UA"/>
        </w:rPr>
      </w:pPr>
      <w:r w:rsidRPr="009900AE">
        <w:rPr>
          <w:color w:val="000000"/>
          <w:sz w:val="24"/>
          <w:szCs w:val="24"/>
          <w:u w:val="single"/>
          <w:lang w:val="uk-UA" w:eastAsia="uk-UA"/>
        </w:rPr>
        <w:t>Загальні відомості:</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 xml:space="preserve"> Місто, вулиця, номер будинку, характеристика будівлі (цегляна і т.д ), рік введення в експлуатацію.</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9900AE">
        <w:trPr>
          <w:cantSplit/>
          <w:trHeight w:val="2232"/>
        </w:trPr>
        <w:tc>
          <w:tcPr>
            <w:tcW w:w="468"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 з/п</w:t>
            </w:r>
          </w:p>
        </w:tc>
        <w:tc>
          <w:tcPr>
            <w:tcW w:w="7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Адреса</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Поверх</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Кількість кімнат</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Загальна площа, кв.  м</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Житлова площа, кв. м</w:t>
            </w:r>
          </w:p>
        </w:tc>
        <w:tc>
          <w:tcPr>
            <w:tcW w:w="108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 xml:space="preserve">Вартість </w:t>
            </w:r>
            <w:smartTag w:uri="urn:schemas-microsoft-com:office:smarttags" w:element="metricconverter">
              <w:smartTagPr>
                <w:attr w:name="ProductID" w:val="1 кв. м"/>
              </w:smartTagPr>
              <w:r w:rsidRPr="009900AE">
                <w:rPr>
                  <w:sz w:val="24"/>
                  <w:szCs w:val="24"/>
                  <w:lang w:val="uk-UA"/>
                </w:rPr>
                <w:t>1 кв. м</w:t>
              </w:r>
            </w:smartTag>
            <w:r w:rsidRPr="009900AE">
              <w:rPr>
                <w:sz w:val="24"/>
                <w:szCs w:val="24"/>
                <w:lang w:val="uk-UA"/>
              </w:rPr>
              <w:t xml:space="preserve"> загальної площі</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Загальна вартість , грн.</w:t>
            </w:r>
          </w:p>
        </w:tc>
        <w:tc>
          <w:tcPr>
            <w:tcW w:w="13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Наявність оздоблення</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Власник</w:t>
            </w:r>
          </w:p>
        </w:tc>
      </w:tr>
      <w:tr w:rsidR="00FA2F22" w:rsidRPr="009900AE">
        <w:trPr>
          <w:trHeight w:val="176"/>
        </w:trPr>
        <w:tc>
          <w:tcPr>
            <w:tcW w:w="468"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7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08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3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left="-66" w:firstLine="66"/>
              <w:jc w:val="center"/>
              <w:rPr>
                <w:sz w:val="24"/>
                <w:szCs w:val="24"/>
                <w:lang w:val="uk-UA"/>
              </w:rPr>
            </w:pPr>
          </w:p>
        </w:tc>
      </w:tr>
    </w:tbl>
    <w:p w:rsidR="005D4E89" w:rsidRPr="009900AE" w:rsidRDefault="005D4E89"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6637F5" w:rsidRDefault="006637F5" w:rsidP="005D4E89">
      <w:pPr>
        <w:pStyle w:val="a5"/>
        <w:shd w:val="clear" w:color="auto" w:fill="auto"/>
        <w:spacing w:before="0"/>
        <w:ind w:left="20" w:firstLine="0"/>
        <w:jc w:val="right"/>
        <w:rPr>
          <w:sz w:val="28"/>
          <w:szCs w:val="28"/>
          <w:lang w:val="uk-UA"/>
        </w:rPr>
      </w:pPr>
    </w:p>
    <w:p w:rsidR="006637F5" w:rsidRDefault="006637F5" w:rsidP="005D4E89">
      <w:pPr>
        <w:pStyle w:val="a5"/>
        <w:shd w:val="clear" w:color="auto" w:fill="auto"/>
        <w:spacing w:before="0"/>
        <w:ind w:left="20" w:firstLine="0"/>
        <w:jc w:val="right"/>
        <w:rPr>
          <w:sz w:val="28"/>
          <w:szCs w:val="28"/>
          <w:lang w:val="uk-UA"/>
        </w:rPr>
      </w:pPr>
    </w:p>
    <w:p w:rsidR="006637F5" w:rsidRDefault="006637F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r w:rsidRPr="009900AE">
        <w:rPr>
          <w:sz w:val="28"/>
          <w:szCs w:val="28"/>
          <w:lang w:val="uk-UA"/>
        </w:rPr>
        <w:t>Додаток № 3</w:t>
      </w:r>
    </w:p>
    <w:p w:rsidR="00DB591D" w:rsidRPr="009900AE" w:rsidRDefault="00DB591D" w:rsidP="00DB591D">
      <w:pPr>
        <w:pStyle w:val="a5"/>
        <w:shd w:val="clear" w:color="auto" w:fill="auto"/>
        <w:spacing w:before="0"/>
        <w:ind w:left="20" w:right="20" w:firstLine="0"/>
        <w:jc w:val="left"/>
        <w:rPr>
          <w:sz w:val="28"/>
          <w:szCs w:val="28"/>
          <w:lang w:val="uk-UA"/>
        </w:rPr>
      </w:pPr>
    </w:p>
    <w:p w:rsidR="005D4E89" w:rsidRPr="009900AE" w:rsidRDefault="005D4E89" w:rsidP="005D4E89">
      <w:pPr>
        <w:pStyle w:val="31"/>
        <w:shd w:val="clear" w:color="auto" w:fill="auto"/>
        <w:spacing w:before="0" w:after="8" w:line="220" w:lineRule="exact"/>
        <w:ind w:right="20"/>
        <w:rPr>
          <w:b/>
          <w:sz w:val="24"/>
          <w:szCs w:val="24"/>
          <w:lang w:val="uk-UA"/>
        </w:rPr>
      </w:pPr>
      <w:r w:rsidRPr="009900AE">
        <w:rPr>
          <w:rStyle w:val="3"/>
          <w:b/>
          <w:i w:val="0"/>
          <w:iCs w:val="0"/>
          <w:color w:val="000000"/>
          <w:sz w:val="24"/>
          <w:szCs w:val="24"/>
          <w:lang w:val="uk-UA" w:eastAsia="uk-UA"/>
        </w:rPr>
        <w:t>ФОРМА “ВІДОМОСТІ ПРО УЧАСНИКА КОНКУРСУ”</w:t>
      </w:r>
    </w:p>
    <w:p w:rsidR="005D4E89" w:rsidRPr="009900AE" w:rsidRDefault="005D4E89" w:rsidP="005D4E89">
      <w:pPr>
        <w:pStyle w:val="31"/>
        <w:shd w:val="clear" w:color="auto" w:fill="auto"/>
        <w:spacing w:before="0" w:after="140" w:line="220" w:lineRule="exact"/>
        <w:ind w:right="240"/>
        <w:rPr>
          <w:sz w:val="24"/>
          <w:szCs w:val="24"/>
          <w:lang w:val="uk-UA"/>
        </w:rPr>
      </w:pPr>
      <w:r w:rsidRPr="009900AE">
        <w:rPr>
          <w:rStyle w:val="3"/>
          <w:i w:val="0"/>
          <w:iCs w:val="0"/>
          <w:color w:val="000000"/>
          <w:sz w:val="24"/>
          <w:szCs w:val="24"/>
          <w:lang w:val="uk-UA" w:eastAsia="uk-UA"/>
        </w:rPr>
        <w:t>(форма, яка подається Учасником на фірмовому бланку)</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Повна та скорочена назва Учасника.</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Місце та дата проведення державної реєстрації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Посада, прізвище та ініціали керівника (для юридичної особи).</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Форма власності та юридичний статус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Юридична адреса Учасника: Поштова адреса, телефон, тел/факс.</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тел/факс, тощо).</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525395" w:rsidRPr="009900AE" w:rsidRDefault="00525395" w:rsidP="005D4E89">
      <w:pPr>
        <w:pStyle w:val="31"/>
        <w:shd w:val="clear" w:color="auto" w:fill="auto"/>
        <w:spacing w:before="0" w:after="0" w:line="274" w:lineRule="exact"/>
        <w:ind w:left="420"/>
        <w:jc w:val="both"/>
        <w:rPr>
          <w:rStyle w:val="3"/>
          <w:i w:val="0"/>
          <w:iCs w:val="0"/>
          <w:color w:val="000000"/>
          <w:sz w:val="24"/>
          <w:szCs w:val="24"/>
          <w:lang w:val="uk-UA" w:eastAsia="uk-UA"/>
        </w:rPr>
      </w:pPr>
    </w:p>
    <w:p w:rsidR="005D4E89" w:rsidRPr="009900AE" w:rsidRDefault="005D4E89" w:rsidP="005D4E89">
      <w:pPr>
        <w:pStyle w:val="31"/>
        <w:shd w:val="clear" w:color="auto" w:fill="auto"/>
        <w:spacing w:before="0" w:after="0" w:line="274" w:lineRule="exact"/>
        <w:ind w:left="42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077C85">
      <w:headerReference w:type="even" r:id="rId8"/>
      <w:headerReference w:type="default" r:id="rId9"/>
      <w:pgSz w:w="11906" w:h="16838"/>
      <w:pgMar w:top="719" w:right="567" w:bottom="89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B0B" w:rsidRDefault="000F5B0B">
      <w:r>
        <w:separator/>
      </w:r>
    </w:p>
  </w:endnote>
  <w:endnote w:type="continuationSeparator" w:id="0">
    <w:p w:rsidR="000F5B0B" w:rsidRDefault="000F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B0B" w:rsidRDefault="000F5B0B">
      <w:r>
        <w:separator/>
      </w:r>
    </w:p>
  </w:footnote>
  <w:footnote w:type="continuationSeparator" w:id="0">
    <w:p w:rsidR="000F5B0B" w:rsidRDefault="000F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BDC" w:rsidRDefault="00C21BDC"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21BDC" w:rsidRDefault="00C21BDC">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BDC" w:rsidRDefault="00C21BDC"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F0D47">
      <w:rPr>
        <w:rStyle w:val="aa"/>
        <w:noProof/>
      </w:rPr>
      <w:t>2</w:t>
    </w:r>
    <w:r>
      <w:rPr>
        <w:rStyle w:val="aa"/>
      </w:rPr>
      <w:fldChar w:fldCharType="end"/>
    </w:r>
  </w:p>
  <w:p w:rsidR="00C21BDC" w:rsidRDefault="00C21BD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D77"/>
    <w:rsid w:val="00010BC5"/>
    <w:rsid w:val="000161C5"/>
    <w:rsid w:val="000200A0"/>
    <w:rsid w:val="00020D59"/>
    <w:rsid w:val="000266A2"/>
    <w:rsid w:val="00027136"/>
    <w:rsid w:val="0003237A"/>
    <w:rsid w:val="00032A0D"/>
    <w:rsid w:val="000349B3"/>
    <w:rsid w:val="00047AE2"/>
    <w:rsid w:val="00047F46"/>
    <w:rsid w:val="0005173C"/>
    <w:rsid w:val="00054730"/>
    <w:rsid w:val="00064610"/>
    <w:rsid w:val="000736AF"/>
    <w:rsid w:val="00073A26"/>
    <w:rsid w:val="00077C85"/>
    <w:rsid w:val="00084770"/>
    <w:rsid w:val="00092665"/>
    <w:rsid w:val="00095BF1"/>
    <w:rsid w:val="000B36F7"/>
    <w:rsid w:val="000B67B2"/>
    <w:rsid w:val="000B6E31"/>
    <w:rsid w:val="000C078D"/>
    <w:rsid w:val="000C13AC"/>
    <w:rsid w:val="000C4A90"/>
    <w:rsid w:val="000C6909"/>
    <w:rsid w:val="000C759A"/>
    <w:rsid w:val="000D4976"/>
    <w:rsid w:val="000E68BD"/>
    <w:rsid w:val="000F3947"/>
    <w:rsid w:val="000F5A05"/>
    <w:rsid w:val="000F5B0B"/>
    <w:rsid w:val="001002CE"/>
    <w:rsid w:val="001033E2"/>
    <w:rsid w:val="0011534F"/>
    <w:rsid w:val="00122FF0"/>
    <w:rsid w:val="00132EE2"/>
    <w:rsid w:val="00144D45"/>
    <w:rsid w:val="00144F82"/>
    <w:rsid w:val="00146F6E"/>
    <w:rsid w:val="00150A77"/>
    <w:rsid w:val="00162573"/>
    <w:rsid w:val="00164F30"/>
    <w:rsid w:val="0016574B"/>
    <w:rsid w:val="001712CB"/>
    <w:rsid w:val="00174F60"/>
    <w:rsid w:val="00177E88"/>
    <w:rsid w:val="00180F32"/>
    <w:rsid w:val="00184385"/>
    <w:rsid w:val="00191721"/>
    <w:rsid w:val="001927F8"/>
    <w:rsid w:val="001954CE"/>
    <w:rsid w:val="001975E2"/>
    <w:rsid w:val="001A0963"/>
    <w:rsid w:val="001A204E"/>
    <w:rsid w:val="001A3A66"/>
    <w:rsid w:val="001A6D7E"/>
    <w:rsid w:val="001B050B"/>
    <w:rsid w:val="001B48C0"/>
    <w:rsid w:val="001B508C"/>
    <w:rsid w:val="001C0920"/>
    <w:rsid w:val="001C2628"/>
    <w:rsid w:val="001C3167"/>
    <w:rsid w:val="001C5729"/>
    <w:rsid w:val="001C6D5B"/>
    <w:rsid w:val="001D1429"/>
    <w:rsid w:val="001D30A2"/>
    <w:rsid w:val="001D4275"/>
    <w:rsid w:val="001E2B84"/>
    <w:rsid w:val="001E636A"/>
    <w:rsid w:val="001F0C7C"/>
    <w:rsid w:val="001F1902"/>
    <w:rsid w:val="0020443E"/>
    <w:rsid w:val="00204DF4"/>
    <w:rsid w:val="002154DA"/>
    <w:rsid w:val="00221D16"/>
    <w:rsid w:val="00226C46"/>
    <w:rsid w:val="00246E32"/>
    <w:rsid w:val="002524C3"/>
    <w:rsid w:val="0025420D"/>
    <w:rsid w:val="00255A9F"/>
    <w:rsid w:val="00266B0C"/>
    <w:rsid w:val="00273042"/>
    <w:rsid w:val="00276021"/>
    <w:rsid w:val="00276DE0"/>
    <w:rsid w:val="002800B3"/>
    <w:rsid w:val="00283079"/>
    <w:rsid w:val="00284D04"/>
    <w:rsid w:val="0029218D"/>
    <w:rsid w:val="00293BEA"/>
    <w:rsid w:val="002A0151"/>
    <w:rsid w:val="002A2ED9"/>
    <w:rsid w:val="002B00D1"/>
    <w:rsid w:val="002B13D8"/>
    <w:rsid w:val="002B4CE0"/>
    <w:rsid w:val="002B4F39"/>
    <w:rsid w:val="002B5D01"/>
    <w:rsid w:val="002B7B10"/>
    <w:rsid w:val="002C0117"/>
    <w:rsid w:val="002C02A3"/>
    <w:rsid w:val="002D1D05"/>
    <w:rsid w:val="002D42DF"/>
    <w:rsid w:val="002D6F85"/>
    <w:rsid w:val="002E5966"/>
    <w:rsid w:val="002E65D2"/>
    <w:rsid w:val="002F0C08"/>
    <w:rsid w:val="002F11A4"/>
    <w:rsid w:val="002F68D1"/>
    <w:rsid w:val="002F7CF2"/>
    <w:rsid w:val="0030152B"/>
    <w:rsid w:val="00311B98"/>
    <w:rsid w:val="00313278"/>
    <w:rsid w:val="00314870"/>
    <w:rsid w:val="003153DB"/>
    <w:rsid w:val="0031758C"/>
    <w:rsid w:val="00320F27"/>
    <w:rsid w:val="00321E6D"/>
    <w:rsid w:val="00321FDB"/>
    <w:rsid w:val="00324EE2"/>
    <w:rsid w:val="00327ED6"/>
    <w:rsid w:val="00333246"/>
    <w:rsid w:val="003337D9"/>
    <w:rsid w:val="0033467F"/>
    <w:rsid w:val="00337D43"/>
    <w:rsid w:val="003640BD"/>
    <w:rsid w:val="0036481A"/>
    <w:rsid w:val="00365313"/>
    <w:rsid w:val="00370062"/>
    <w:rsid w:val="00370A49"/>
    <w:rsid w:val="00374EEA"/>
    <w:rsid w:val="0037681F"/>
    <w:rsid w:val="0037713F"/>
    <w:rsid w:val="0038002C"/>
    <w:rsid w:val="00380E7C"/>
    <w:rsid w:val="00385DF5"/>
    <w:rsid w:val="00386B5B"/>
    <w:rsid w:val="0039222B"/>
    <w:rsid w:val="00392B82"/>
    <w:rsid w:val="003971DD"/>
    <w:rsid w:val="00397E4C"/>
    <w:rsid w:val="003A6835"/>
    <w:rsid w:val="003B129A"/>
    <w:rsid w:val="003B153A"/>
    <w:rsid w:val="003B24B2"/>
    <w:rsid w:val="003B3707"/>
    <w:rsid w:val="003B4CF1"/>
    <w:rsid w:val="003B51E3"/>
    <w:rsid w:val="003C1B25"/>
    <w:rsid w:val="003C406C"/>
    <w:rsid w:val="003C570C"/>
    <w:rsid w:val="003C5CC7"/>
    <w:rsid w:val="003C6858"/>
    <w:rsid w:val="003C7288"/>
    <w:rsid w:val="003D340E"/>
    <w:rsid w:val="003D4476"/>
    <w:rsid w:val="003E6F11"/>
    <w:rsid w:val="003F60AA"/>
    <w:rsid w:val="003F6B46"/>
    <w:rsid w:val="003F6E4C"/>
    <w:rsid w:val="00400F31"/>
    <w:rsid w:val="0043536E"/>
    <w:rsid w:val="004416DB"/>
    <w:rsid w:val="00441D6F"/>
    <w:rsid w:val="00445976"/>
    <w:rsid w:val="00446930"/>
    <w:rsid w:val="00455E97"/>
    <w:rsid w:val="00460974"/>
    <w:rsid w:val="00462F6C"/>
    <w:rsid w:val="0047241E"/>
    <w:rsid w:val="0047382E"/>
    <w:rsid w:val="00476E79"/>
    <w:rsid w:val="00484839"/>
    <w:rsid w:val="00487C8A"/>
    <w:rsid w:val="004921C8"/>
    <w:rsid w:val="00493992"/>
    <w:rsid w:val="004942A8"/>
    <w:rsid w:val="00494E8B"/>
    <w:rsid w:val="00495007"/>
    <w:rsid w:val="004A3648"/>
    <w:rsid w:val="004A501D"/>
    <w:rsid w:val="004A7ABA"/>
    <w:rsid w:val="004B08CD"/>
    <w:rsid w:val="004B5AF2"/>
    <w:rsid w:val="004B7340"/>
    <w:rsid w:val="004C0C14"/>
    <w:rsid w:val="004C748E"/>
    <w:rsid w:val="004D7474"/>
    <w:rsid w:val="004D7C2E"/>
    <w:rsid w:val="004E7F34"/>
    <w:rsid w:val="005051B1"/>
    <w:rsid w:val="00512D53"/>
    <w:rsid w:val="005136B3"/>
    <w:rsid w:val="005222AB"/>
    <w:rsid w:val="00523433"/>
    <w:rsid w:val="00525395"/>
    <w:rsid w:val="00530347"/>
    <w:rsid w:val="00530615"/>
    <w:rsid w:val="005562EC"/>
    <w:rsid w:val="0056367D"/>
    <w:rsid w:val="00567718"/>
    <w:rsid w:val="0057391C"/>
    <w:rsid w:val="00582720"/>
    <w:rsid w:val="00583720"/>
    <w:rsid w:val="00594C94"/>
    <w:rsid w:val="005A289E"/>
    <w:rsid w:val="005A769B"/>
    <w:rsid w:val="005A79CE"/>
    <w:rsid w:val="005B03CB"/>
    <w:rsid w:val="005B1A5C"/>
    <w:rsid w:val="005B50FF"/>
    <w:rsid w:val="005C1F52"/>
    <w:rsid w:val="005C4F51"/>
    <w:rsid w:val="005D4E89"/>
    <w:rsid w:val="005E01FE"/>
    <w:rsid w:val="005E2680"/>
    <w:rsid w:val="005E58EF"/>
    <w:rsid w:val="005F0CBE"/>
    <w:rsid w:val="005F39FB"/>
    <w:rsid w:val="006032AD"/>
    <w:rsid w:val="00604A0B"/>
    <w:rsid w:val="00610328"/>
    <w:rsid w:val="00614056"/>
    <w:rsid w:val="0061528D"/>
    <w:rsid w:val="00621EFC"/>
    <w:rsid w:val="00624BFC"/>
    <w:rsid w:val="006310E5"/>
    <w:rsid w:val="00633D58"/>
    <w:rsid w:val="006369AD"/>
    <w:rsid w:val="00636E34"/>
    <w:rsid w:val="006421F5"/>
    <w:rsid w:val="006515FE"/>
    <w:rsid w:val="006529F9"/>
    <w:rsid w:val="00653F99"/>
    <w:rsid w:val="00654318"/>
    <w:rsid w:val="00655131"/>
    <w:rsid w:val="006560DA"/>
    <w:rsid w:val="006637F5"/>
    <w:rsid w:val="006765DE"/>
    <w:rsid w:val="00680EF1"/>
    <w:rsid w:val="00690E4B"/>
    <w:rsid w:val="00694C1F"/>
    <w:rsid w:val="006A12BC"/>
    <w:rsid w:val="006A1A24"/>
    <w:rsid w:val="006A3DAA"/>
    <w:rsid w:val="006B0DD2"/>
    <w:rsid w:val="006B13DC"/>
    <w:rsid w:val="006B18E0"/>
    <w:rsid w:val="006B4684"/>
    <w:rsid w:val="006C0DB2"/>
    <w:rsid w:val="006C7AB5"/>
    <w:rsid w:val="006D67BD"/>
    <w:rsid w:val="006E099F"/>
    <w:rsid w:val="006E4071"/>
    <w:rsid w:val="006E4CB8"/>
    <w:rsid w:val="006E6636"/>
    <w:rsid w:val="006F0EDD"/>
    <w:rsid w:val="006F1482"/>
    <w:rsid w:val="00701017"/>
    <w:rsid w:val="00705CBA"/>
    <w:rsid w:val="00713B13"/>
    <w:rsid w:val="007152B7"/>
    <w:rsid w:val="00716102"/>
    <w:rsid w:val="007204D8"/>
    <w:rsid w:val="007273A1"/>
    <w:rsid w:val="00733126"/>
    <w:rsid w:val="0073699C"/>
    <w:rsid w:val="00740182"/>
    <w:rsid w:val="007408D0"/>
    <w:rsid w:val="00741EFF"/>
    <w:rsid w:val="00743058"/>
    <w:rsid w:val="007454D4"/>
    <w:rsid w:val="00751BBE"/>
    <w:rsid w:val="00751BD1"/>
    <w:rsid w:val="00765071"/>
    <w:rsid w:val="00765285"/>
    <w:rsid w:val="00771016"/>
    <w:rsid w:val="00772B4B"/>
    <w:rsid w:val="00774763"/>
    <w:rsid w:val="0077503D"/>
    <w:rsid w:val="00781359"/>
    <w:rsid w:val="0078453C"/>
    <w:rsid w:val="007855DD"/>
    <w:rsid w:val="00786C4A"/>
    <w:rsid w:val="007B10D1"/>
    <w:rsid w:val="007B53A5"/>
    <w:rsid w:val="007B71E4"/>
    <w:rsid w:val="007C2243"/>
    <w:rsid w:val="007C75DF"/>
    <w:rsid w:val="007D0D5E"/>
    <w:rsid w:val="007D22EE"/>
    <w:rsid w:val="007E06E4"/>
    <w:rsid w:val="007E1695"/>
    <w:rsid w:val="007E1803"/>
    <w:rsid w:val="007E6F32"/>
    <w:rsid w:val="007E7F92"/>
    <w:rsid w:val="007F226E"/>
    <w:rsid w:val="007F7A72"/>
    <w:rsid w:val="008040D5"/>
    <w:rsid w:val="008041B6"/>
    <w:rsid w:val="008052FA"/>
    <w:rsid w:val="00806AED"/>
    <w:rsid w:val="00806B31"/>
    <w:rsid w:val="0083272D"/>
    <w:rsid w:val="00835177"/>
    <w:rsid w:val="008366AA"/>
    <w:rsid w:val="00836CE4"/>
    <w:rsid w:val="0084063F"/>
    <w:rsid w:val="0084336C"/>
    <w:rsid w:val="008437C2"/>
    <w:rsid w:val="008438A9"/>
    <w:rsid w:val="00844E8C"/>
    <w:rsid w:val="008509A5"/>
    <w:rsid w:val="00851D11"/>
    <w:rsid w:val="00851F5E"/>
    <w:rsid w:val="008526C7"/>
    <w:rsid w:val="008604E5"/>
    <w:rsid w:val="008624D4"/>
    <w:rsid w:val="008700FF"/>
    <w:rsid w:val="0087267E"/>
    <w:rsid w:val="00873C76"/>
    <w:rsid w:val="0087465D"/>
    <w:rsid w:val="00875DAE"/>
    <w:rsid w:val="00876310"/>
    <w:rsid w:val="00877637"/>
    <w:rsid w:val="008834A5"/>
    <w:rsid w:val="00893B84"/>
    <w:rsid w:val="008A2334"/>
    <w:rsid w:val="008A2C45"/>
    <w:rsid w:val="008A56C5"/>
    <w:rsid w:val="008B113C"/>
    <w:rsid w:val="008B45F8"/>
    <w:rsid w:val="008B7F08"/>
    <w:rsid w:val="008C3A41"/>
    <w:rsid w:val="008C4734"/>
    <w:rsid w:val="008C5F82"/>
    <w:rsid w:val="008D1E34"/>
    <w:rsid w:val="008D42B9"/>
    <w:rsid w:val="008D592C"/>
    <w:rsid w:val="008D6288"/>
    <w:rsid w:val="008E56C3"/>
    <w:rsid w:val="008E57F5"/>
    <w:rsid w:val="00900D9F"/>
    <w:rsid w:val="00902A8A"/>
    <w:rsid w:val="0090302B"/>
    <w:rsid w:val="00907DAC"/>
    <w:rsid w:val="009109C3"/>
    <w:rsid w:val="009158C1"/>
    <w:rsid w:val="00920390"/>
    <w:rsid w:val="00921350"/>
    <w:rsid w:val="00925D31"/>
    <w:rsid w:val="00926F11"/>
    <w:rsid w:val="009373F8"/>
    <w:rsid w:val="009376AC"/>
    <w:rsid w:val="009408D2"/>
    <w:rsid w:val="00942231"/>
    <w:rsid w:val="0094603F"/>
    <w:rsid w:val="00946AED"/>
    <w:rsid w:val="00964EE8"/>
    <w:rsid w:val="0097256E"/>
    <w:rsid w:val="00975926"/>
    <w:rsid w:val="009806C1"/>
    <w:rsid w:val="00982BC5"/>
    <w:rsid w:val="00985D94"/>
    <w:rsid w:val="00986973"/>
    <w:rsid w:val="009900AE"/>
    <w:rsid w:val="00990C49"/>
    <w:rsid w:val="009950F6"/>
    <w:rsid w:val="009A0E4A"/>
    <w:rsid w:val="009A4E7F"/>
    <w:rsid w:val="009A738D"/>
    <w:rsid w:val="009B5EF3"/>
    <w:rsid w:val="009B68FE"/>
    <w:rsid w:val="009C3484"/>
    <w:rsid w:val="009C4799"/>
    <w:rsid w:val="009C6A8D"/>
    <w:rsid w:val="009C7F5E"/>
    <w:rsid w:val="009F07CE"/>
    <w:rsid w:val="009F5896"/>
    <w:rsid w:val="00A13AE5"/>
    <w:rsid w:val="00A148E8"/>
    <w:rsid w:val="00A14E47"/>
    <w:rsid w:val="00A15D3C"/>
    <w:rsid w:val="00A214BA"/>
    <w:rsid w:val="00A239B4"/>
    <w:rsid w:val="00A25F6F"/>
    <w:rsid w:val="00A26851"/>
    <w:rsid w:val="00A274F9"/>
    <w:rsid w:val="00A366BA"/>
    <w:rsid w:val="00A43DE7"/>
    <w:rsid w:val="00A45E39"/>
    <w:rsid w:val="00A53A16"/>
    <w:rsid w:val="00A611D9"/>
    <w:rsid w:val="00A719A9"/>
    <w:rsid w:val="00A736B3"/>
    <w:rsid w:val="00A772B9"/>
    <w:rsid w:val="00A77EA5"/>
    <w:rsid w:val="00A80323"/>
    <w:rsid w:val="00A83906"/>
    <w:rsid w:val="00A85AC6"/>
    <w:rsid w:val="00A93650"/>
    <w:rsid w:val="00A93EF0"/>
    <w:rsid w:val="00A94895"/>
    <w:rsid w:val="00A959C1"/>
    <w:rsid w:val="00AA11C5"/>
    <w:rsid w:val="00AA3B65"/>
    <w:rsid w:val="00AB1296"/>
    <w:rsid w:val="00AB27CC"/>
    <w:rsid w:val="00AB3BEB"/>
    <w:rsid w:val="00AB45D7"/>
    <w:rsid w:val="00AB64B6"/>
    <w:rsid w:val="00AC17BD"/>
    <w:rsid w:val="00AC35FD"/>
    <w:rsid w:val="00AD1522"/>
    <w:rsid w:val="00AD59BC"/>
    <w:rsid w:val="00AF1559"/>
    <w:rsid w:val="00B04905"/>
    <w:rsid w:val="00B06C41"/>
    <w:rsid w:val="00B36E8E"/>
    <w:rsid w:val="00B37766"/>
    <w:rsid w:val="00B37FF7"/>
    <w:rsid w:val="00B42C8D"/>
    <w:rsid w:val="00B4425F"/>
    <w:rsid w:val="00B45EE9"/>
    <w:rsid w:val="00B47E95"/>
    <w:rsid w:val="00B51F4F"/>
    <w:rsid w:val="00B534CD"/>
    <w:rsid w:val="00B576A7"/>
    <w:rsid w:val="00B57A22"/>
    <w:rsid w:val="00B64EA0"/>
    <w:rsid w:val="00B66D08"/>
    <w:rsid w:val="00B75C2D"/>
    <w:rsid w:val="00B7639F"/>
    <w:rsid w:val="00B77B5C"/>
    <w:rsid w:val="00B84FBA"/>
    <w:rsid w:val="00B86AB7"/>
    <w:rsid w:val="00B86D77"/>
    <w:rsid w:val="00B91010"/>
    <w:rsid w:val="00B920CE"/>
    <w:rsid w:val="00B93F67"/>
    <w:rsid w:val="00BA591C"/>
    <w:rsid w:val="00BA5CA4"/>
    <w:rsid w:val="00BB06A7"/>
    <w:rsid w:val="00BB1A7C"/>
    <w:rsid w:val="00BB5065"/>
    <w:rsid w:val="00BC08F6"/>
    <w:rsid w:val="00BC1205"/>
    <w:rsid w:val="00BD2ADA"/>
    <w:rsid w:val="00BD5622"/>
    <w:rsid w:val="00BE1ED7"/>
    <w:rsid w:val="00BE425E"/>
    <w:rsid w:val="00BF0927"/>
    <w:rsid w:val="00BF094E"/>
    <w:rsid w:val="00BF0D47"/>
    <w:rsid w:val="00BF17F7"/>
    <w:rsid w:val="00BF235F"/>
    <w:rsid w:val="00BF4894"/>
    <w:rsid w:val="00BF4D8E"/>
    <w:rsid w:val="00BF62AC"/>
    <w:rsid w:val="00BF751F"/>
    <w:rsid w:val="00C00769"/>
    <w:rsid w:val="00C036A6"/>
    <w:rsid w:val="00C05727"/>
    <w:rsid w:val="00C05E1C"/>
    <w:rsid w:val="00C21BDC"/>
    <w:rsid w:val="00C23A8D"/>
    <w:rsid w:val="00C315E2"/>
    <w:rsid w:val="00C34E1A"/>
    <w:rsid w:val="00C4093A"/>
    <w:rsid w:val="00C53A04"/>
    <w:rsid w:val="00C55BD9"/>
    <w:rsid w:val="00C569BA"/>
    <w:rsid w:val="00C56A3D"/>
    <w:rsid w:val="00C64253"/>
    <w:rsid w:val="00C7090C"/>
    <w:rsid w:val="00C749AF"/>
    <w:rsid w:val="00C76C3B"/>
    <w:rsid w:val="00C81CC6"/>
    <w:rsid w:val="00C8637E"/>
    <w:rsid w:val="00C86463"/>
    <w:rsid w:val="00C9569A"/>
    <w:rsid w:val="00CA0DF6"/>
    <w:rsid w:val="00CB5067"/>
    <w:rsid w:val="00CB5536"/>
    <w:rsid w:val="00CC2403"/>
    <w:rsid w:val="00CC7466"/>
    <w:rsid w:val="00CD330B"/>
    <w:rsid w:val="00CD6F27"/>
    <w:rsid w:val="00CE52B2"/>
    <w:rsid w:val="00CE6721"/>
    <w:rsid w:val="00CF016A"/>
    <w:rsid w:val="00CF1787"/>
    <w:rsid w:val="00D02501"/>
    <w:rsid w:val="00D028A2"/>
    <w:rsid w:val="00D033BE"/>
    <w:rsid w:val="00D0644C"/>
    <w:rsid w:val="00D07AFC"/>
    <w:rsid w:val="00D10840"/>
    <w:rsid w:val="00D11C05"/>
    <w:rsid w:val="00D13792"/>
    <w:rsid w:val="00D148CD"/>
    <w:rsid w:val="00D255EB"/>
    <w:rsid w:val="00D26BAD"/>
    <w:rsid w:val="00D33295"/>
    <w:rsid w:val="00D33BED"/>
    <w:rsid w:val="00D364D9"/>
    <w:rsid w:val="00D517FD"/>
    <w:rsid w:val="00D51CB8"/>
    <w:rsid w:val="00D52AB9"/>
    <w:rsid w:val="00D70DE4"/>
    <w:rsid w:val="00D713A0"/>
    <w:rsid w:val="00D71FA2"/>
    <w:rsid w:val="00D72B8E"/>
    <w:rsid w:val="00D77C84"/>
    <w:rsid w:val="00D85298"/>
    <w:rsid w:val="00D86649"/>
    <w:rsid w:val="00D87FE4"/>
    <w:rsid w:val="00D93AC6"/>
    <w:rsid w:val="00D94DCD"/>
    <w:rsid w:val="00DA6875"/>
    <w:rsid w:val="00DB0525"/>
    <w:rsid w:val="00DB1CD1"/>
    <w:rsid w:val="00DB2450"/>
    <w:rsid w:val="00DB3518"/>
    <w:rsid w:val="00DB591D"/>
    <w:rsid w:val="00DB6FDF"/>
    <w:rsid w:val="00DC067B"/>
    <w:rsid w:val="00DC2547"/>
    <w:rsid w:val="00DC3824"/>
    <w:rsid w:val="00DD1CD7"/>
    <w:rsid w:val="00DD316C"/>
    <w:rsid w:val="00DD387E"/>
    <w:rsid w:val="00DD7D06"/>
    <w:rsid w:val="00DE3ABA"/>
    <w:rsid w:val="00DE73B8"/>
    <w:rsid w:val="00DF76B9"/>
    <w:rsid w:val="00E0533C"/>
    <w:rsid w:val="00E05A3D"/>
    <w:rsid w:val="00E21164"/>
    <w:rsid w:val="00E216BF"/>
    <w:rsid w:val="00E22336"/>
    <w:rsid w:val="00E22514"/>
    <w:rsid w:val="00E260A0"/>
    <w:rsid w:val="00E26C81"/>
    <w:rsid w:val="00E3032A"/>
    <w:rsid w:val="00E32FD9"/>
    <w:rsid w:val="00E33756"/>
    <w:rsid w:val="00E357AB"/>
    <w:rsid w:val="00E35F80"/>
    <w:rsid w:val="00E37A8A"/>
    <w:rsid w:val="00E40F1B"/>
    <w:rsid w:val="00E54023"/>
    <w:rsid w:val="00E545DC"/>
    <w:rsid w:val="00E568E2"/>
    <w:rsid w:val="00E56D15"/>
    <w:rsid w:val="00E60E61"/>
    <w:rsid w:val="00E633AD"/>
    <w:rsid w:val="00E63AC8"/>
    <w:rsid w:val="00E66710"/>
    <w:rsid w:val="00E71254"/>
    <w:rsid w:val="00E735F9"/>
    <w:rsid w:val="00E73AF1"/>
    <w:rsid w:val="00E7466D"/>
    <w:rsid w:val="00E75168"/>
    <w:rsid w:val="00E81F1F"/>
    <w:rsid w:val="00E84375"/>
    <w:rsid w:val="00E846D5"/>
    <w:rsid w:val="00E84953"/>
    <w:rsid w:val="00E9372A"/>
    <w:rsid w:val="00E94E45"/>
    <w:rsid w:val="00E97C05"/>
    <w:rsid w:val="00EB46B5"/>
    <w:rsid w:val="00EC63EF"/>
    <w:rsid w:val="00ED16DE"/>
    <w:rsid w:val="00ED4768"/>
    <w:rsid w:val="00EE0688"/>
    <w:rsid w:val="00EE0B60"/>
    <w:rsid w:val="00EE3521"/>
    <w:rsid w:val="00EE361F"/>
    <w:rsid w:val="00EF0075"/>
    <w:rsid w:val="00EF0AE0"/>
    <w:rsid w:val="00EF0BEE"/>
    <w:rsid w:val="00EF48DA"/>
    <w:rsid w:val="00EF6603"/>
    <w:rsid w:val="00EF7677"/>
    <w:rsid w:val="00F015CA"/>
    <w:rsid w:val="00F03C41"/>
    <w:rsid w:val="00F04287"/>
    <w:rsid w:val="00F06D11"/>
    <w:rsid w:val="00F07764"/>
    <w:rsid w:val="00F07975"/>
    <w:rsid w:val="00F14C14"/>
    <w:rsid w:val="00F16AD4"/>
    <w:rsid w:val="00F20972"/>
    <w:rsid w:val="00F24E36"/>
    <w:rsid w:val="00F276F6"/>
    <w:rsid w:val="00F27C69"/>
    <w:rsid w:val="00F30896"/>
    <w:rsid w:val="00F34CCC"/>
    <w:rsid w:val="00F350C0"/>
    <w:rsid w:val="00F42C4A"/>
    <w:rsid w:val="00F44003"/>
    <w:rsid w:val="00F450F1"/>
    <w:rsid w:val="00F465C4"/>
    <w:rsid w:val="00F548E0"/>
    <w:rsid w:val="00F60354"/>
    <w:rsid w:val="00F66510"/>
    <w:rsid w:val="00F7119C"/>
    <w:rsid w:val="00F77326"/>
    <w:rsid w:val="00F86FBA"/>
    <w:rsid w:val="00F87685"/>
    <w:rsid w:val="00F90330"/>
    <w:rsid w:val="00F918FF"/>
    <w:rsid w:val="00FA06E9"/>
    <w:rsid w:val="00FA17F0"/>
    <w:rsid w:val="00FA2F22"/>
    <w:rsid w:val="00FA5F56"/>
    <w:rsid w:val="00FB1AF0"/>
    <w:rsid w:val="00FB65EE"/>
    <w:rsid w:val="00FC0CED"/>
    <w:rsid w:val="00FC6041"/>
    <w:rsid w:val="00FC7750"/>
    <w:rsid w:val="00FC7AE2"/>
    <w:rsid w:val="00FD1E5D"/>
    <w:rsid w:val="00FD2511"/>
    <w:rsid w:val="00FD2C34"/>
    <w:rsid w:val="00FD432D"/>
    <w:rsid w:val="00FE5432"/>
    <w:rsid w:val="00FF3164"/>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E6637B3-17C1-40AB-9764-584B40B20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ru-RU" w:eastAsia="ru-RU"/>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ru-RU" w:eastAsia="ru-RU"/>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ru-RU" w:eastAsia="ru-RU"/>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ru-RU" w:eastAsia="ru-RU"/>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ru-RU" w:eastAsia="ru-RU"/>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ru-RU" w:eastAsia="ru-RU"/>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 w:type="paragraph" w:styleId="af">
    <w:name w:val="Title"/>
    <w:basedOn w:val="a"/>
    <w:link w:val="af0"/>
    <w:qFormat/>
    <w:rsid w:val="00320F27"/>
    <w:pPr>
      <w:widowControl/>
      <w:jc w:val="center"/>
    </w:pPr>
    <w:rPr>
      <w:rFonts w:ascii="Times New Roman CYR" w:hAnsi="Times New Roman CYR" w:cs="Times New Roman CYR"/>
      <w:b/>
      <w:color w:val="auto"/>
      <w:sz w:val="28"/>
      <w:lang w:eastAsia="ru-RU"/>
    </w:rPr>
  </w:style>
  <w:style w:type="character" w:customStyle="1" w:styleId="af0">
    <w:name w:val="Заголовок Знак"/>
    <w:link w:val="af"/>
    <w:rsid w:val="00320F27"/>
    <w:rPr>
      <w:rFonts w:ascii="Times New Roman CYR" w:hAnsi="Times New Roman CYR" w:cs="Times New Roman CYR"/>
      <w:b/>
      <w:sz w:val="28"/>
      <w:szCs w:val="24"/>
      <w:lang w:val="uk-UA" w:eastAsia="ru-RU" w:bidi="ar-SA"/>
    </w:rPr>
  </w:style>
  <w:style w:type="paragraph" w:customStyle="1" w:styleId="Default">
    <w:name w:val="Default"/>
    <w:rsid w:val="00320F27"/>
    <w:pPr>
      <w:autoSpaceDE w:val="0"/>
      <w:autoSpaceDN w:val="0"/>
      <w:adjustRightInd w:val="0"/>
    </w:pPr>
    <w:rPr>
      <w:color w:val="00000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7357</Words>
  <Characters>41940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2</cp:revision>
  <cp:lastPrinted>2016-11-10T12:44:00Z</cp:lastPrinted>
  <dcterms:created xsi:type="dcterms:W3CDTF">2016-12-08T09:21:00Z</dcterms:created>
  <dcterms:modified xsi:type="dcterms:W3CDTF">2016-12-08T09:21:00Z</dcterms:modified>
</cp:coreProperties>
</file>